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A5A" w:rsidRDefault="00FC4283">
      <w:pPr>
        <w:pStyle w:val="a3"/>
      </w:pPr>
      <w:r>
        <w:rPr>
          <w:noProof/>
          <w:lang w:eastAsia="ru-RU"/>
        </w:rPr>
        <w:drawing>
          <wp:anchor distT="0" distB="0" distL="0" distR="0" simplePos="0" relativeHeight="251615744" behindDoc="0" locked="0" layoutInCell="1" allowOverlap="1">
            <wp:simplePos x="0" y="0"/>
            <wp:positionH relativeFrom="page">
              <wp:posOffset>846455</wp:posOffset>
            </wp:positionH>
            <wp:positionV relativeFrom="page">
              <wp:posOffset>9302115</wp:posOffset>
            </wp:positionV>
            <wp:extent cx="6228080" cy="381000"/>
            <wp:effectExtent l="0" t="0" r="0" b="0"/>
            <wp:wrapNone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7826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4A5A" w:rsidRDefault="00A74A5A">
      <w:pPr>
        <w:pStyle w:val="a3"/>
      </w:pPr>
    </w:p>
    <w:p w:rsidR="00A74A5A" w:rsidRDefault="00A74A5A">
      <w:pPr>
        <w:pStyle w:val="a3"/>
        <w:spacing w:before="79"/>
      </w:pPr>
    </w:p>
    <w:p w:rsidR="00C918C0" w:rsidRDefault="00C918C0" w:rsidP="00C918C0">
      <w:pPr>
        <w:jc w:val="center"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C918C0" w:rsidRDefault="00C918C0" w:rsidP="00C918C0">
      <w:pPr>
        <w:jc w:val="center"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 xml:space="preserve"> по литературе 6 класс</w:t>
      </w:r>
      <w:bookmarkStart w:id="0" w:name="_GoBack"/>
      <w:bookmarkEnd w:id="0"/>
    </w:p>
    <w:p w:rsidR="00C918C0" w:rsidRDefault="00C918C0" w:rsidP="00C918C0">
      <w:pPr>
        <w:jc w:val="center"/>
        <w:rPr>
          <w:b/>
          <w:sz w:val="28"/>
          <w:szCs w:val="24"/>
          <w:u w:val="single"/>
        </w:rPr>
      </w:pPr>
    </w:p>
    <w:p w:rsidR="00A74A5A" w:rsidRDefault="00FC4283">
      <w:pPr>
        <w:ind w:left="852" w:right="1"/>
        <w:jc w:val="center"/>
        <w:rPr>
          <w:b/>
          <w:sz w:val="24"/>
        </w:rPr>
      </w:pPr>
      <w:r>
        <w:rPr>
          <w:b/>
          <w:sz w:val="24"/>
        </w:rPr>
        <w:t>Инструкция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:rsidR="00A74A5A" w:rsidRDefault="00FC4283">
      <w:pPr>
        <w:pStyle w:val="a3"/>
        <w:spacing w:before="273"/>
        <w:ind w:left="993" w:right="138" w:firstLine="708"/>
        <w:jc w:val="both"/>
      </w:pPr>
      <w:r>
        <w:t>На</w:t>
      </w:r>
      <w:r>
        <w:rPr>
          <w:spacing w:val="40"/>
        </w:rPr>
        <w:t xml:space="preserve"> </w:t>
      </w:r>
      <w:r>
        <w:t>выполнение</w:t>
      </w:r>
      <w:r>
        <w:rPr>
          <w:spacing w:val="40"/>
        </w:rPr>
        <w:t xml:space="preserve"> </w:t>
      </w:r>
      <w:r>
        <w:t>проверочной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литературе</w:t>
      </w:r>
      <w:r>
        <w:rPr>
          <w:spacing w:val="40"/>
        </w:rPr>
        <w:t xml:space="preserve"> </w:t>
      </w:r>
      <w:r>
        <w:t>отводится</w:t>
      </w:r>
      <w:r>
        <w:rPr>
          <w:spacing w:val="40"/>
        </w:rPr>
        <w:t xml:space="preserve"> </w:t>
      </w:r>
      <w:r>
        <w:t>один</w:t>
      </w:r>
      <w:r>
        <w:rPr>
          <w:spacing w:val="40"/>
        </w:rPr>
        <w:t xml:space="preserve"> </w:t>
      </w:r>
      <w:r>
        <w:t>урок</w:t>
      </w:r>
      <w:r>
        <w:rPr>
          <w:spacing w:val="40"/>
        </w:rPr>
        <w:t xml:space="preserve"> </w:t>
      </w:r>
      <w:r>
        <w:t>(не</w:t>
      </w:r>
      <w:r>
        <w:rPr>
          <w:spacing w:val="-2"/>
        </w:rPr>
        <w:t xml:space="preserve"> </w:t>
      </w:r>
      <w:r>
        <w:t>более 45 минут). Работа включает в себя 6 заданий.</w:t>
      </w:r>
    </w:p>
    <w:p w:rsidR="00A74A5A" w:rsidRDefault="00FC4283">
      <w:pPr>
        <w:pStyle w:val="a3"/>
        <w:ind w:left="993" w:right="139" w:firstLine="708"/>
        <w:jc w:val="both"/>
      </w:pPr>
      <w:r>
        <w:t xml:space="preserve">Ответы на задания запишите в поля ответов в </w:t>
      </w:r>
      <w:r>
        <w:t>тексте работы. Если Вы хотите</w:t>
      </w:r>
      <w:r>
        <w:rPr>
          <w:spacing w:val="40"/>
        </w:rPr>
        <w:t xml:space="preserve"> </w:t>
      </w:r>
      <w:r>
        <w:t>изменить ответ, то зачеркните его и запишите рядом новый.</w:t>
      </w:r>
    </w:p>
    <w:p w:rsidR="00A74A5A" w:rsidRDefault="00FC4283">
      <w:pPr>
        <w:pStyle w:val="a3"/>
        <w:spacing w:before="1"/>
        <w:ind w:left="993" w:right="135" w:firstLine="708"/>
        <w:jc w:val="both"/>
      </w:pPr>
      <w:r>
        <w:rPr>
          <w:spacing w:val="-2"/>
        </w:rPr>
        <w:t>При</w:t>
      </w:r>
      <w:r>
        <w:rPr>
          <w:spacing w:val="-13"/>
        </w:rPr>
        <w:t xml:space="preserve"> </w:t>
      </w:r>
      <w:r>
        <w:rPr>
          <w:spacing w:val="-2"/>
        </w:rPr>
        <w:t>выполнении</w:t>
      </w:r>
      <w:r>
        <w:rPr>
          <w:spacing w:val="-13"/>
        </w:rPr>
        <w:t xml:space="preserve"> </w:t>
      </w:r>
      <w:r>
        <w:rPr>
          <w:spacing w:val="-2"/>
        </w:rPr>
        <w:t>работы</w:t>
      </w:r>
      <w:r>
        <w:rPr>
          <w:spacing w:val="-13"/>
        </w:rPr>
        <w:t xml:space="preserve"> </w:t>
      </w:r>
      <w:r>
        <w:rPr>
          <w:spacing w:val="-2"/>
        </w:rPr>
        <w:t>не</w:t>
      </w:r>
      <w:r>
        <w:rPr>
          <w:spacing w:val="-13"/>
        </w:rPr>
        <w:t xml:space="preserve"> </w:t>
      </w:r>
      <w:r>
        <w:rPr>
          <w:spacing w:val="-2"/>
        </w:rPr>
        <w:t>разрешается</w:t>
      </w:r>
      <w:r>
        <w:rPr>
          <w:spacing w:val="-13"/>
        </w:rPr>
        <w:t xml:space="preserve"> </w:t>
      </w:r>
      <w:r>
        <w:rPr>
          <w:spacing w:val="-2"/>
        </w:rPr>
        <w:t>пользоваться</w:t>
      </w:r>
      <w:r>
        <w:rPr>
          <w:spacing w:val="-13"/>
        </w:rPr>
        <w:t xml:space="preserve"> </w:t>
      </w:r>
      <w:r>
        <w:rPr>
          <w:spacing w:val="-2"/>
        </w:rPr>
        <w:t>учебниками,</w:t>
      </w:r>
      <w:r>
        <w:rPr>
          <w:spacing w:val="-12"/>
        </w:rPr>
        <w:t xml:space="preserve"> </w:t>
      </w:r>
      <w:r>
        <w:rPr>
          <w:spacing w:val="-2"/>
        </w:rPr>
        <w:t>рабочими</w:t>
      </w:r>
      <w:r>
        <w:rPr>
          <w:spacing w:val="-13"/>
        </w:rPr>
        <w:t xml:space="preserve"> </w:t>
      </w:r>
      <w:r>
        <w:rPr>
          <w:spacing w:val="-2"/>
        </w:rPr>
        <w:t xml:space="preserve">тетрадями, </w:t>
      </w:r>
      <w:r>
        <w:t>справочниками, словарями, текстами художественных произведений, литературоведческими м</w:t>
      </w:r>
      <w:r>
        <w:t>атериалами и критическими работами.</w:t>
      </w:r>
    </w:p>
    <w:p w:rsidR="00A74A5A" w:rsidRDefault="00FC4283">
      <w:pPr>
        <w:pStyle w:val="a3"/>
        <w:ind w:left="993" w:right="138" w:firstLine="708"/>
        <w:jc w:val="both"/>
      </w:pPr>
      <w:r>
        <w:t>При</w:t>
      </w:r>
      <w:r>
        <w:rPr>
          <w:spacing w:val="-6"/>
        </w:rPr>
        <w:t xml:space="preserve"> </w:t>
      </w:r>
      <w:r>
        <w:t>необходимости</w:t>
      </w:r>
      <w:r>
        <w:rPr>
          <w:spacing w:val="-6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пользоваться</w:t>
      </w:r>
      <w:r>
        <w:rPr>
          <w:spacing w:val="-7"/>
        </w:rPr>
        <w:t xml:space="preserve"> </w:t>
      </w:r>
      <w:r>
        <w:t>черновиком.</w:t>
      </w:r>
      <w:r>
        <w:rPr>
          <w:spacing w:val="-5"/>
        </w:rPr>
        <w:t xml:space="preserve"> </w:t>
      </w:r>
      <w:r>
        <w:t>Записи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черновике</w:t>
      </w:r>
      <w:r>
        <w:rPr>
          <w:spacing w:val="-5"/>
        </w:rPr>
        <w:t xml:space="preserve"> </w:t>
      </w:r>
      <w:r>
        <w:t>проверяться и оцениваться не будут.</w:t>
      </w:r>
    </w:p>
    <w:p w:rsidR="00A74A5A" w:rsidRDefault="00FC4283">
      <w:pPr>
        <w:pStyle w:val="a3"/>
        <w:ind w:left="993" w:right="137" w:firstLine="708"/>
        <w:jc w:val="both"/>
      </w:pPr>
      <w:r>
        <w:t xml:space="preserve">Советуем выполнять задания в том порядке, в котором они даны. Для экономии </w:t>
      </w:r>
      <w:proofErr w:type="gramStart"/>
      <w:r>
        <w:t>времени</w:t>
      </w:r>
      <w:r>
        <w:rPr>
          <w:spacing w:val="38"/>
        </w:rPr>
        <w:t xml:space="preserve">  </w:t>
      </w:r>
      <w:r>
        <w:t>пропускайте</w:t>
      </w:r>
      <w:proofErr w:type="gramEnd"/>
      <w:r>
        <w:rPr>
          <w:spacing w:val="38"/>
        </w:rPr>
        <w:t xml:space="preserve">  </w:t>
      </w:r>
      <w:r>
        <w:t>задание,</w:t>
      </w:r>
      <w:r>
        <w:rPr>
          <w:spacing w:val="38"/>
        </w:rPr>
        <w:t xml:space="preserve">  </w:t>
      </w:r>
      <w:r>
        <w:t>которое</w:t>
      </w:r>
      <w:r>
        <w:rPr>
          <w:spacing w:val="39"/>
        </w:rPr>
        <w:t xml:space="preserve">  </w:t>
      </w:r>
      <w:r>
        <w:t>не</w:t>
      </w:r>
      <w:r>
        <w:rPr>
          <w:spacing w:val="38"/>
        </w:rPr>
        <w:t xml:space="preserve">  </w:t>
      </w:r>
      <w:r>
        <w:t>удаётся</w:t>
      </w:r>
      <w:r>
        <w:rPr>
          <w:spacing w:val="38"/>
        </w:rPr>
        <w:t xml:space="preserve">  </w:t>
      </w:r>
      <w:r>
        <w:t>выполнить</w:t>
      </w:r>
      <w:r>
        <w:rPr>
          <w:spacing w:val="38"/>
        </w:rPr>
        <w:t xml:space="preserve">  </w:t>
      </w:r>
      <w:r>
        <w:t>сразу,</w:t>
      </w:r>
      <w:r>
        <w:rPr>
          <w:spacing w:val="38"/>
        </w:rPr>
        <w:t xml:space="preserve">  </w:t>
      </w:r>
      <w:r>
        <w:t>и</w:t>
      </w:r>
      <w:r>
        <w:rPr>
          <w:spacing w:val="38"/>
        </w:rPr>
        <w:t xml:space="preserve">  </w:t>
      </w:r>
      <w:r>
        <w:t>переходите к</w:t>
      </w:r>
      <w:r>
        <w:rPr>
          <w:spacing w:val="-2"/>
        </w:rPr>
        <w:t xml:space="preserve"> </w:t>
      </w:r>
      <w:r>
        <w:t>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 заданий.</w:t>
      </w:r>
    </w:p>
    <w:p w:rsidR="00A74A5A" w:rsidRDefault="00A74A5A">
      <w:pPr>
        <w:pStyle w:val="a3"/>
      </w:pPr>
    </w:p>
    <w:p w:rsidR="00A74A5A" w:rsidRDefault="00A74A5A">
      <w:pPr>
        <w:pStyle w:val="a3"/>
        <w:spacing w:before="84"/>
      </w:pPr>
    </w:p>
    <w:p w:rsidR="00A74A5A" w:rsidRDefault="00FC4283">
      <w:pPr>
        <w:pStyle w:val="2"/>
        <w:ind w:left="1927"/>
        <w:jc w:val="left"/>
        <w:rPr>
          <w:rFonts w:ascii="Arial" w:hAnsi="Arial"/>
        </w:rPr>
      </w:pPr>
      <w:r>
        <w:rPr>
          <w:rFonts w:ascii="Arial" w:hAnsi="Arial"/>
          <w:noProof/>
          <w:lang w:eastAsia="ru-RU"/>
        </w:rPr>
        <w:drawing>
          <wp:anchor distT="0" distB="0" distL="0" distR="0" simplePos="0" relativeHeight="251616768" behindDoc="0" locked="0" layoutInCell="1" allowOverlap="1">
            <wp:simplePos x="0" y="0"/>
            <wp:positionH relativeFrom="page">
              <wp:posOffset>882650</wp:posOffset>
            </wp:positionH>
            <wp:positionV relativeFrom="paragraph">
              <wp:posOffset>-51435</wp:posOffset>
            </wp:positionV>
            <wp:extent cx="453390" cy="453390"/>
            <wp:effectExtent l="0" t="0" r="0" b="0"/>
            <wp:wrapNone/>
            <wp:docPr id="6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533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w w:val="85"/>
        </w:rPr>
        <w:t>В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образце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представлены</w:t>
      </w:r>
      <w:r>
        <w:rPr>
          <w:rFonts w:ascii="Arial" w:hAnsi="Arial"/>
          <w:spacing w:val="22"/>
        </w:rPr>
        <w:t xml:space="preserve"> </w:t>
      </w:r>
      <w:r>
        <w:rPr>
          <w:rFonts w:ascii="Arial" w:hAnsi="Arial"/>
          <w:w w:val="85"/>
        </w:rPr>
        <w:t>два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примера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блока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з</w:t>
      </w:r>
      <w:r>
        <w:rPr>
          <w:rFonts w:ascii="Arial" w:hAnsi="Arial"/>
          <w:w w:val="85"/>
        </w:rPr>
        <w:t>аданий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3–5.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В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реальных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 xml:space="preserve">вариантах </w:t>
      </w:r>
      <w:r>
        <w:rPr>
          <w:rFonts w:ascii="Arial" w:hAnsi="Arial"/>
          <w:spacing w:val="-2"/>
          <w:w w:val="85"/>
        </w:rPr>
        <w:t>проверочной работы будет предложен только один блок.</w:t>
      </w:r>
    </w:p>
    <w:p w:rsidR="00A74A5A" w:rsidRDefault="00A74A5A">
      <w:pPr>
        <w:pStyle w:val="a3"/>
        <w:rPr>
          <w:rFonts w:ascii="Arial"/>
          <w:b/>
          <w:sz w:val="20"/>
        </w:rPr>
      </w:pPr>
    </w:p>
    <w:p w:rsidR="00A74A5A" w:rsidRDefault="00A74A5A">
      <w:pPr>
        <w:pStyle w:val="a3"/>
        <w:rPr>
          <w:rFonts w:ascii="Arial"/>
          <w:b/>
          <w:sz w:val="20"/>
        </w:rPr>
      </w:pPr>
    </w:p>
    <w:p w:rsidR="00A74A5A" w:rsidRDefault="00A74A5A">
      <w:pPr>
        <w:pStyle w:val="a3"/>
        <w:rPr>
          <w:rFonts w:ascii="Arial"/>
          <w:b/>
          <w:sz w:val="20"/>
        </w:rPr>
      </w:pPr>
    </w:p>
    <w:p w:rsidR="00A74A5A" w:rsidRDefault="00A74A5A">
      <w:pPr>
        <w:pStyle w:val="a3"/>
        <w:rPr>
          <w:rFonts w:ascii="Arial"/>
          <w:b/>
          <w:sz w:val="20"/>
        </w:rPr>
      </w:pPr>
    </w:p>
    <w:p w:rsidR="00A74A5A" w:rsidRDefault="00A74A5A">
      <w:pPr>
        <w:pStyle w:val="a3"/>
        <w:rPr>
          <w:rFonts w:ascii="Arial"/>
          <w:b/>
          <w:sz w:val="20"/>
        </w:rPr>
      </w:pPr>
    </w:p>
    <w:p w:rsidR="00A74A5A" w:rsidRDefault="00A74A5A">
      <w:pPr>
        <w:pStyle w:val="a3"/>
        <w:rPr>
          <w:rFonts w:ascii="Arial"/>
          <w:b/>
          <w:sz w:val="20"/>
        </w:rPr>
      </w:pPr>
    </w:p>
    <w:p w:rsidR="00A74A5A" w:rsidRDefault="00A74A5A">
      <w:pPr>
        <w:pStyle w:val="a3"/>
        <w:rPr>
          <w:rFonts w:ascii="Arial"/>
          <w:b/>
          <w:sz w:val="20"/>
        </w:rPr>
      </w:pPr>
    </w:p>
    <w:p w:rsidR="00A74A5A" w:rsidRDefault="00A74A5A">
      <w:pPr>
        <w:pStyle w:val="a3"/>
        <w:rPr>
          <w:rFonts w:ascii="Arial"/>
          <w:b/>
          <w:sz w:val="20"/>
        </w:rPr>
      </w:pPr>
    </w:p>
    <w:p w:rsidR="00A74A5A" w:rsidRDefault="00A74A5A">
      <w:pPr>
        <w:pStyle w:val="a3"/>
        <w:rPr>
          <w:rFonts w:ascii="Arial"/>
          <w:b/>
          <w:sz w:val="20"/>
        </w:rPr>
      </w:pPr>
    </w:p>
    <w:p w:rsidR="00A74A5A" w:rsidRDefault="00A74A5A">
      <w:pPr>
        <w:pStyle w:val="a3"/>
        <w:rPr>
          <w:rFonts w:ascii="Arial"/>
          <w:b/>
          <w:sz w:val="20"/>
        </w:rPr>
      </w:pPr>
    </w:p>
    <w:p w:rsidR="00A74A5A" w:rsidRDefault="00A74A5A">
      <w:pPr>
        <w:pStyle w:val="a3"/>
        <w:rPr>
          <w:rFonts w:ascii="Arial"/>
          <w:b/>
          <w:sz w:val="20"/>
        </w:rPr>
      </w:pPr>
    </w:p>
    <w:p w:rsidR="00A74A5A" w:rsidRDefault="00FC4283">
      <w:pPr>
        <w:pStyle w:val="a3"/>
        <w:spacing w:before="72"/>
        <w:rPr>
          <w:rFonts w:ascii="Arial"/>
          <w:b/>
          <w:sz w:val="20"/>
        </w:rPr>
      </w:pPr>
      <w:r>
        <w:rPr>
          <w:rFonts w:ascii="Arial"/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207010</wp:posOffset>
                </wp:positionV>
                <wp:extent cx="6096000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5975" y="0"/>
                              </a:lnTo>
                            </a:path>
                          </a:pathLst>
                        </a:custGeom>
                        <a:ln w="5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594C9" id="Graphic 7" o:spid="_x0000_s1026" style="position:absolute;margin-left:70.9pt;margin-top:16.3pt;width:480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" path="m,l6095975,e" filled="f" strokeweight=".14492mm">
                <v:path arrowok="t"/>
                <w10:wrap type="topAndBottom" anchorx="page"/>
              </v:shape>
            </w:pict>
          </mc:Fallback>
        </mc:AlternateContent>
      </w:r>
    </w:p>
    <w:p w:rsidR="00A74A5A" w:rsidRDefault="00FC4283">
      <w:pPr>
        <w:spacing w:before="91"/>
        <w:ind w:left="993"/>
        <w:rPr>
          <w:i/>
          <w:sz w:val="20"/>
        </w:rPr>
      </w:pPr>
      <w:r>
        <w:rPr>
          <w:i/>
          <w:sz w:val="20"/>
        </w:rPr>
        <w:t>Таблица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внесения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баллов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участника</w:t>
      </w:r>
    </w:p>
    <w:p w:rsidR="00A74A5A" w:rsidRDefault="00FC4283">
      <w:pPr>
        <w:pStyle w:val="a3"/>
        <w:spacing w:before="10"/>
        <w:rPr>
          <w:i/>
          <w:sz w:val="4"/>
        </w:rPr>
      </w:pPr>
      <w:r>
        <w:rPr>
          <w:i/>
          <w:noProof/>
          <w:sz w:val="4"/>
          <w:lang w:eastAsia="ru-RU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846455</wp:posOffset>
                </wp:positionH>
                <wp:positionV relativeFrom="paragraph">
                  <wp:posOffset>50800</wp:posOffset>
                </wp:positionV>
                <wp:extent cx="6228080" cy="314325"/>
                <wp:effectExtent l="0" t="0" r="0" b="0"/>
                <wp:wrapTopAndBottom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8080" cy="314325"/>
                          <a:chOff x="0" y="0"/>
                          <a:chExt cx="6228080" cy="314325"/>
                        </a:xfrm>
                      </wpg:grpSpPr>
                      <wps:wsp>
                        <wps:cNvPr id="9" name="Textbox 9"/>
                        <wps:cNvSpPr txBox="1"/>
                        <wps:spPr>
                          <a:xfrm>
                            <a:off x="5642578" y="15376"/>
                            <a:ext cx="485140" cy="287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ind w:right="18" w:firstLine="3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>Отметка за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>работу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1967521" y="15376"/>
                            <a:ext cx="3463925" cy="287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tabs>
                                  <w:tab w:val="left" w:pos="499"/>
                                  <w:tab w:val="left" w:pos="1111"/>
                                  <w:tab w:val="left" w:pos="1727"/>
                                  <w:tab w:val="left" w:pos="2351"/>
                                  <w:tab w:val="left" w:pos="2975"/>
                                  <w:tab w:val="left" w:pos="3599"/>
                                  <w:tab w:val="left" w:pos="4217"/>
                                  <w:tab w:val="left" w:pos="4881"/>
                                </w:tabs>
                                <w:spacing w:line="279" w:lineRule="exact"/>
                                <w:rPr>
                                  <w:position w:val="11"/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4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5К1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5К2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5К3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6К1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6К2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6К3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6К4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position w:val="11"/>
                                  <w:sz w:val="20"/>
                                </w:rPr>
                                <w:t>Сумма</w:t>
                              </w:r>
                            </w:p>
                            <w:p w:rsidR="00A74A5A" w:rsidRDefault="00FC4283">
                              <w:pPr>
                                <w:spacing w:line="173" w:lineRule="exact"/>
                                <w:ind w:right="18"/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баллов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579651" y="87771"/>
                            <a:ext cx="7683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spacing w:line="22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187212" y="87771"/>
                            <a:ext cx="7683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spacing w:line="22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794010" y="87771"/>
                            <a:ext cx="7683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spacing w:line="22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108964" y="15376"/>
                            <a:ext cx="434975" cy="287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ind w:right="18" w:firstLine="5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Номер задания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7826" cy="31394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margin-left:66.65pt;margin-top:4pt;width:490.4pt;height:24.75pt;z-index:-251660800;mso-wrap-distance-left:0;mso-wrap-distance-right:0;mso-position-horizontal-relative:page" coordsize="62280,3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27" type="#_x0000_t202" style="position:absolute;left:56425;top:153;width:4852;height:2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A74A5A" w:rsidRDefault="00FC4283">
                        <w:pPr>
                          <w:ind w:right="18" w:firstLine="31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Отметка за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0"/>
                          </w:rPr>
                          <w:t>работу</w:t>
                        </w:r>
                      </w:p>
                    </w:txbxContent>
                  </v:textbox>
                </v:shape>
                <v:shape id="Textbox 10" o:spid="_x0000_s1028" type="#_x0000_t202" style="position:absolute;left:19675;top:153;width:34639;height:2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A74A5A" w:rsidRDefault="00FC4283">
                        <w:pPr>
                          <w:tabs>
                            <w:tab w:val="left" w:pos="499"/>
                            <w:tab w:val="left" w:pos="1111"/>
                            <w:tab w:val="left" w:pos="1727"/>
                            <w:tab w:val="left" w:pos="2351"/>
                            <w:tab w:val="left" w:pos="2975"/>
                            <w:tab w:val="left" w:pos="3599"/>
                            <w:tab w:val="left" w:pos="4217"/>
                            <w:tab w:val="left" w:pos="4881"/>
                          </w:tabs>
                          <w:spacing w:line="279" w:lineRule="exact"/>
                          <w:rPr>
                            <w:position w:val="11"/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4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5К1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5К2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5К3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6К1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6К2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6К3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6К4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4"/>
                            <w:position w:val="11"/>
                            <w:sz w:val="20"/>
                          </w:rPr>
                          <w:t>Сумма</w:t>
                        </w:r>
                      </w:p>
                      <w:p w:rsidR="00A74A5A" w:rsidRDefault="00FC4283">
                        <w:pPr>
                          <w:spacing w:line="173" w:lineRule="exact"/>
                          <w:ind w:right="18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баллов</w:t>
                        </w:r>
                      </w:p>
                    </w:txbxContent>
                  </v:textbox>
                </v:shape>
                <v:shape id="Textbox 11" o:spid="_x0000_s1029" type="#_x0000_t202" style="position:absolute;left:15796;top:877;width:76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A74A5A" w:rsidRDefault="00FC4283">
                        <w:pPr>
                          <w:spacing w:line="222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3</w:t>
                        </w:r>
                      </w:p>
                    </w:txbxContent>
                  </v:textbox>
                </v:shape>
                <v:shape id="Textbox 12" o:spid="_x0000_s1030" type="#_x0000_t202" style="position:absolute;left:11872;top:877;width:76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A74A5A" w:rsidRDefault="00FC4283">
                        <w:pPr>
                          <w:spacing w:line="222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2</w:t>
                        </w:r>
                      </w:p>
                    </w:txbxContent>
                  </v:textbox>
                </v:shape>
                <v:shape id="Textbox 13" o:spid="_x0000_s1031" type="#_x0000_t202" style="position:absolute;left:7940;top:877;width:76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A74A5A" w:rsidRDefault="00FC4283">
                        <w:pPr>
                          <w:spacing w:line="222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box 14" o:spid="_x0000_s1032" type="#_x0000_t202" style="position:absolute;left:1089;top:153;width:4350;height:2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A74A5A" w:rsidRDefault="00FC4283">
                        <w:pPr>
                          <w:ind w:right="18" w:firstLine="51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Номер задания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5" o:spid="_x0000_s1033" type="#_x0000_t75" style="position:absolute;width:62278;height:31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">
                  <v:imagedata r:id="rId11" o:title=""/>
                </v:shape>
                <w10:wrap type="topAndBottom" anchorx="page"/>
              </v:group>
            </w:pict>
          </mc:Fallback>
        </mc:AlternateContent>
      </w:r>
      <w:r>
        <w:rPr>
          <w:i/>
          <w:noProof/>
          <w:sz w:val="4"/>
          <w:lang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995680</wp:posOffset>
                </wp:positionH>
                <wp:positionV relativeFrom="paragraph">
                  <wp:posOffset>467360</wp:posOffset>
                </wp:positionV>
                <wp:extent cx="354330" cy="140970"/>
                <wp:effectExtent l="0" t="0" r="0" b="0"/>
                <wp:wrapTopAndBottom/>
                <wp:docPr id="16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A74A5A" w:rsidRDefault="00FC4283">
                            <w:pPr>
                              <w:spacing w:line="22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Баллы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" o:spid="_x0000_s1034" type="#_x0000_t202" style="position:absolute;margin-left:78.4pt;margin-top:36.8pt;width:27.9pt;height:11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" filled="f" stroked="f">
                <v:textbox inset="0,0,0,0">
                  <w:txbxContent>
                    <w:p w:rsidR="00A74A5A" w:rsidRDefault="00FC4283">
                      <w:pPr>
                        <w:spacing w:line="222" w:lineRule="exact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Баллы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A74A5A" w:rsidRDefault="00A74A5A">
      <w:pPr>
        <w:pStyle w:val="a3"/>
        <w:spacing w:before="10"/>
        <w:rPr>
          <w:i/>
          <w:sz w:val="11"/>
        </w:rPr>
      </w:pPr>
    </w:p>
    <w:p w:rsidR="00A74A5A" w:rsidRDefault="00A74A5A">
      <w:pPr>
        <w:pStyle w:val="a3"/>
        <w:rPr>
          <w:i/>
          <w:sz w:val="11"/>
        </w:rPr>
        <w:sectPr w:rsidR="00A74A5A">
          <w:headerReference w:type="default" r:id="rId12"/>
          <w:footerReference w:type="default" r:id="rId13"/>
          <w:type w:val="continuous"/>
          <w:pgSz w:w="11910" w:h="16840"/>
          <w:pgMar w:top="79" w:right="708" w:bottom="800" w:left="425" w:header="709" w:footer="615" w:gutter="0"/>
          <w:pgNumType w:start="1"/>
          <w:cols w:space="720"/>
        </w:sectPr>
      </w:pPr>
    </w:p>
    <w:p w:rsidR="00A74A5A" w:rsidRDefault="00A74A5A">
      <w:pPr>
        <w:pStyle w:val="a3"/>
        <w:spacing w:before="77"/>
        <w:rPr>
          <w:i/>
        </w:rPr>
      </w:pPr>
    </w:p>
    <w:p w:rsidR="00A74A5A" w:rsidRDefault="00FC4283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18816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-62230</wp:posOffset>
                </wp:positionV>
                <wp:extent cx="340360" cy="339725"/>
                <wp:effectExtent l="0" t="0" r="0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spacing w:before="14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35" style="position:absolute;left:0;text-align:left;margin-left:27.9pt;margin-top:-4.9pt;width:26.8pt;height:26.75pt;z-index:251618816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">
                <v:shape id="Graphic 18" o:spid="_x0000_s1036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19" o:spid="_x0000_s1037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A74A5A" w:rsidRDefault="00FC4283">
                        <w:pPr>
                          <w:spacing w:before="14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Как</w:t>
      </w:r>
      <w:r>
        <w:rPr>
          <w:spacing w:val="-4"/>
        </w:rPr>
        <w:t xml:space="preserve"> </w:t>
      </w:r>
      <w:r>
        <w:t>называется</w:t>
      </w:r>
      <w:r>
        <w:rPr>
          <w:spacing w:val="-3"/>
        </w:rPr>
        <w:t xml:space="preserve"> </w:t>
      </w:r>
      <w:r>
        <w:t>основная</w:t>
      </w:r>
      <w:r>
        <w:rPr>
          <w:spacing w:val="-4"/>
        </w:rPr>
        <w:t xml:space="preserve"> </w:t>
      </w:r>
      <w:r>
        <w:t>мысль</w:t>
      </w:r>
      <w:r>
        <w:rPr>
          <w:spacing w:val="-3"/>
        </w:rPr>
        <w:t xml:space="preserve"> </w:t>
      </w:r>
      <w:r>
        <w:t>литературного</w:t>
      </w:r>
      <w:r>
        <w:rPr>
          <w:spacing w:val="-3"/>
        </w:rPr>
        <w:t xml:space="preserve"> </w:t>
      </w:r>
      <w:r>
        <w:rPr>
          <w:spacing w:val="-2"/>
        </w:rPr>
        <w:t>произведения?</w:t>
      </w:r>
    </w:p>
    <w:p w:rsidR="00A74A5A" w:rsidRDefault="00A74A5A">
      <w:pPr>
        <w:pStyle w:val="a3"/>
        <w:spacing w:before="212"/>
      </w:pPr>
    </w:p>
    <w:p w:rsidR="00A74A5A" w:rsidRDefault="00FC4283">
      <w:pPr>
        <w:pStyle w:val="a3"/>
        <w:tabs>
          <w:tab w:val="left" w:pos="10596"/>
        </w:tabs>
        <w:spacing w:before="1"/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086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-32385</wp:posOffset>
                </wp:positionV>
                <wp:extent cx="323850" cy="323850"/>
                <wp:effectExtent l="0" t="0" r="0" b="0"/>
                <wp:wrapNone/>
                <wp:docPr id="20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EC1447" id="Graphic 20" o:spid="_x0000_s1026" style="position:absolute;margin-left:28.3pt;margin-top:-2.55pt;width:25.5pt;height:25.5pt;z-index:25162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 xml:space="preserve">Ответ. </w:t>
      </w:r>
      <w:r>
        <w:rPr>
          <w:u w:val="single"/>
        </w:rPr>
        <w:tab/>
      </w:r>
    </w:p>
    <w:p w:rsidR="00A74A5A" w:rsidRDefault="00A74A5A">
      <w:pPr>
        <w:pStyle w:val="a3"/>
        <w:spacing w:before="199"/>
      </w:pPr>
    </w:p>
    <w:p w:rsidR="00A74A5A" w:rsidRDefault="00FC4283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19840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-62230</wp:posOffset>
                </wp:positionV>
                <wp:extent cx="340360" cy="340360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40360"/>
                          <a:chOff x="0" y="0"/>
                          <a:chExt cx="340360" cy="34036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0" y="0"/>
                            <a:ext cx="3403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spacing w:before="14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" o:spid="_x0000_s1038" style="position:absolute;left:0;text-align:left;margin-left:27.9pt;margin-top:-4.9pt;width:26.8pt;height:26.8pt;z-index:251619840;mso-wrap-distance-left:0;mso-wrap-distance-right:0;mso-position-horizontal-relative:page" coordsize="340360,340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">
                <v:shape id="Graphic 22" o:spid="_x0000_s1039" style="position:absolute;left:4762;top:4762;width:330835;height:330835;visibility:visible;mso-wrap-style:square;v-text-anchor:top" coordsize="330835,330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" path="m165354,l121355,5898,81844,22549,48387,48386,22549,81844,5898,121355,,165354r5898,43998l22549,248863r25838,33457l81844,308158r39511,16651l165354,330708r43998,-5899l248863,308158r33457,-25837l308158,248863r16651,-39511l330708,165354r-5899,-43999l308158,81844,282320,48387,248863,22549,209352,5898,165354,xe" filled="f">
                  <v:path arrowok="t"/>
                </v:shape>
                <v:shape id="Textbox 23" o:spid="_x0000_s1040" type="#_x0000_t202" style="position:absolute;width:340360;height:340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:rsidR="00A74A5A" w:rsidRDefault="00FC4283">
                        <w:pPr>
                          <w:spacing w:before="14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 xml:space="preserve">Как называется небольшое эпическое произведение, как правило, рассказывающее </w:t>
      </w:r>
      <w:r>
        <w:t>об одном герое и одном событии?</w:t>
      </w:r>
    </w:p>
    <w:p w:rsidR="00A74A5A" w:rsidRDefault="00A74A5A">
      <w:pPr>
        <w:pStyle w:val="a3"/>
        <w:spacing w:before="29"/>
      </w:pPr>
    </w:p>
    <w:p w:rsidR="00A74A5A" w:rsidRDefault="00FC4283">
      <w:pPr>
        <w:pStyle w:val="a3"/>
        <w:tabs>
          <w:tab w:val="left" w:pos="10596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1888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-32385</wp:posOffset>
                </wp:positionV>
                <wp:extent cx="323850" cy="323850"/>
                <wp:effectExtent l="0" t="0" r="0" b="0"/>
                <wp:wrapNone/>
                <wp:docPr id="2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B6BF6D" id="Graphic 24" o:spid="_x0000_s1026" style="position:absolute;margin-left:28.3pt;margin-top:-2.55pt;width:25.5pt;height:25.5pt;z-index:25162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 xml:space="preserve">Ответ. </w:t>
      </w:r>
      <w:r>
        <w:rPr>
          <w:u w:val="single"/>
        </w:rPr>
        <w:tab/>
      </w:r>
    </w:p>
    <w:p w:rsidR="00A74A5A" w:rsidRDefault="00A74A5A">
      <w:pPr>
        <w:pStyle w:val="a3"/>
        <w:rPr>
          <w:sz w:val="20"/>
        </w:rPr>
      </w:pPr>
    </w:p>
    <w:p w:rsidR="00A74A5A" w:rsidRDefault="00A74A5A">
      <w:pPr>
        <w:pStyle w:val="a3"/>
        <w:rPr>
          <w:sz w:val="20"/>
        </w:rPr>
      </w:pPr>
    </w:p>
    <w:p w:rsidR="00A74A5A" w:rsidRDefault="00FC4283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189865</wp:posOffset>
                </wp:positionV>
                <wp:extent cx="6257290" cy="182245"/>
                <wp:effectExtent l="0" t="0" r="0" b="0"/>
                <wp:wrapTopAndBottom/>
                <wp:docPr id="25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18224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74A5A" w:rsidRDefault="00FC4283">
                            <w:pPr>
                              <w:spacing w:line="275" w:lineRule="exact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Прочитайте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текст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задания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3–</w:t>
                            </w:r>
                            <w:r>
                              <w:rPr>
                                <w:b/>
                                <w:i/>
                                <w:spacing w:val="-5"/>
                                <w:sz w:val="24"/>
                              </w:rPr>
                              <w:t>5.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" o:spid="_x0000_s1041" type="#_x0000_t202" style="position:absolute;margin-left:65.5pt;margin-top:14.95pt;width:492.7pt;height:14.3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" filled="f" strokeweight=".16931mm">
                <v:textbox inset="0,0,0,0">
                  <w:txbxContent>
                    <w:p w:rsidR="00A74A5A" w:rsidRDefault="00FC4283">
                      <w:pPr>
                        <w:spacing w:line="275" w:lineRule="exact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Прочитайте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текст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задания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3–</w:t>
                      </w:r>
                      <w:r>
                        <w:rPr>
                          <w:b/>
                          <w:i/>
                          <w:spacing w:val="-5"/>
                          <w:sz w:val="24"/>
                        </w:rPr>
                        <w:t>5.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A74A5A" w:rsidRDefault="00A74A5A">
      <w:pPr>
        <w:pStyle w:val="a3"/>
        <w:spacing w:before="3"/>
      </w:pPr>
    </w:p>
    <w:p w:rsidR="00A74A5A" w:rsidRDefault="00FC4283">
      <w:pPr>
        <w:pStyle w:val="2"/>
        <w:spacing w:before="1"/>
        <w:ind w:right="3740"/>
      </w:pPr>
      <w:r>
        <w:rPr>
          <w:spacing w:val="-2"/>
        </w:rPr>
        <w:t>Текст</w:t>
      </w:r>
    </w:p>
    <w:p w:rsidR="00A74A5A" w:rsidRDefault="00FC4283">
      <w:pPr>
        <w:pStyle w:val="a4"/>
        <w:numPr>
          <w:ilvl w:val="0"/>
          <w:numId w:val="1"/>
        </w:numPr>
        <w:tabs>
          <w:tab w:val="left" w:pos="1882"/>
        </w:tabs>
        <w:spacing w:before="273"/>
        <w:ind w:right="3533" w:firstLine="0"/>
        <w:jc w:val="both"/>
        <w:rPr>
          <w:sz w:val="24"/>
        </w:rPr>
      </w:pPr>
      <w:r>
        <w:rPr>
          <w:sz w:val="24"/>
        </w:rPr>
        <w:t>Куда</w:t>
      </w:r>
      <w:r>
        <w:rPr>
          <w:spacing w:val="-6"/>
          <w:sz w:val="24"/>
        </w:rPr>
        <w:t xml:space="preserve"> </w:t>
      </w:r>
      <w:r>
        <w:rPr>
          <w:sz w:val="24"/>
        </w:rPr>
        <w:t>ты?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тревожно</w:t>
      </w:r>
      <w:r>
        <w:rPr>
          <w:spacing w:val="-5"/>
          <w:sz w:val="24"/>
        </w:rPr>
        <w:t xml:space="preserve"> </w:t>
      </w:r>
      <w:r>
        <w:rPr>
          <w:sz w:val="24"/>
        </w:rPr>
        <w:t>спросила</w:t>
      </w:r>
      <w:r>
        <w:rPr>
          <w:spacing w:val="-6"/>
          <w:sz w:val="24"/>
        </w:rPr>
        <w:t xml:space="preserve"> </w:t>
      </w:r>
      <w:r>
        <w:rPr>
          <w:sz w:val="24"/>
        </w:rPr>
        <w:t>Елизавета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Ивановна. </w:t>
      </w:r>
      <w:proofErr w:type="spellStart"/>
      <w:r>
        <w:rPr>
          <w:sz w:val="24"/>
        </w:rPr>
        <w:t>Мерцалов</w:t>
      </w:r>
      <w:proofErr w:type="spellEnd"/>
      <w:r>
        <w:rPr>
          <w:sz w:val="24"/>
        </w:rPr>
        <w:t>, взявшийся уже за ручку двери, обернулся.</w:t>
      </w:r>
    </w:p>
    <w:p w:rsidR="00A74A5A" w:rsidRDefault="00FC4283">
      <w:pPr>
        <w:pStyle w:val="a4"/>
        <w:numPr>
          <w:ilvl w:val="0"/>
          <w:numId w:val="1"/>
        </w:numPr>
        <w:tabs>
          <w:tab w:val="left" w:pos="1885"/>
        </w:tabs>
        <w:spacing w:before="0"/>
        <w:ind w:left="993" w:right="140" w:firstLine="709"/>
        <w:jc w:val="both"/>
        <w:rPr>
          <w:sz w:val="24"/>
        </w:rPr>
      </w:pPr>
      <w:r>
        <w:rPr>
          <w:sz w:val="24"/>
        </w:rPr>
        <w:t xml:space="preserve">Всё равно, сидением ничего не поможешь, – хрипло ответил </w:t>
      </w:r>
      <w:r>
        <w:rPr>
          <w:sz w:val="24"/>
        </w:rPr>
        <w:t>он. – Пойду ещё... Хоть милостыню попробую просить.</w:t>
      </w:r>
    </w:p>
    <w:p w:rsidR="00A74A5A" w:rsidRDefault="00FC4283">
      <w:pPr>
        <w:pStyle w:val="a3"/>
        <w:ind w:left="993" w:right="137" w:firstLine="709"/>
        <w:jc w:val="both"/>
      </w:pPr>
      <w:r>
        <w:t>Выйдя на улицу, он пошёл бесцельно вперёд. Он ничего не искал, ни на что не надеялся. Он давно уже пережил то жгучее время бедности, когда мечтаешь найти на улице бумажник с деньгами или получить внезапно</w:t>
      </w:r>
      <w:r>
        <w:t xml:space="preserve"> наследство от неизвестного троюродного дядюшки. Теперь им овладело неудержимое желание бежать куда попало, бежать без оглядки, чтобы только не видеть молчаливого отчаяния голодной семьи.</w:t>
      </w:r>
    </w:p>
    <w:p w:rsidR="00A74A5A" w:rsidRDefault="00FC4283">
      <w:pPr>
        <w:pStyle w:val="a3"/>
        <w:ind w:left="993" w:right="139" w:firstLine="709"/>
        <w:jc w:val="both"/>
      </w:pPr>
      <w:r>
        <w:t xml:space="preserve">Просить милостыни? Он уже попробовал это средство сегодня два раза. </w:t>
      </w:r>
      <w:r>
        <w:t>Но в первый раз</w:t>
      </w:r>
      <w:r>
        <w:rPr>
          <w:spacing w:val="80"/>
        </w:rPr>
        <w:t xml:space="preserve"> </w:t>
      </w:r>
      <w:r>
        <w:t>какой-то</w:t>
      </w:r>
      <w:r>
        <w:rPr>
          <w:spacing w:val="80"/>
        </w:rPr>
        <w:t xml:space="preserve"> </w:t>
      </w:r>
      <w:r>
        <w:t>господин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енотовой</w:t>
      </w:r>
      <w:r>
        <w:rPr>
          <w:spacing w:val="80"/>
        </w:rPr>
        <w:t xml:space="preserve"> </w:t>
      </w:r>
      <w:r>
        <w:t>шубе</w:t>
      </w:r>
      <w:r>
        <w:rPr>
          <w:spacing w:val="80"/>
        </w:rPr>
        <w:t xml:space="preserve"> </w:t>
      </w:r>
      <w:r>
        <w:t>прочёл</w:t>
      </w:r>
      <w:r>
        <w:rPr>
          <w:spacing w:val="80"/>
        </w:rPr>
        <w:t xml:space="preserve"> </w:t>
      </w:r>
      <w:r>
        <w:t>ему</w:t>
      </w:r>
      <w:r>
        <w:rPr>
          <w:spacing w:val="80"/>
        </w:rPr>
        <w:t xml:space="preserve"> </w:t>
      </w:r>
      <w:r>
        <w:t>наставление,</w:t>
      </w:r>
      <w:r>
        <w:rPr>
          <w:spacing w:val="80"/>
        </w:rPr>
        <w:t xml:space="preserve"> </w:t>
      </w:r>
      <w:r>
        <w:t>что</w:t>
      </w:r>
      <w:r>
        <w:rPr>
          <w:spacing w:val="80"/>
        </w:rPr>
        <w:t xml:space="preserve"> </w:t>
      </w:r>
      <w:r>
        <w:t>надо</w:t>
      </w:r>
      <w:r>
        <w:rPr>
          <w:spacing w:val="80"/>
        </w:rPr>
        <w:t xml:space="preserve"> </w:t>
      </w:r>
      <w:r>
        <w:t>работать,</w:t>
      </w:r>
      <w:r>
        <w:rPr>
          <w:spacing w:val="40"/>
        </w:rPr>
        <w:t xml:space="preserve"> </w:t>
      </w:r>
      <w:r>
        <w:t>а не клянчить, а во второй – его обещали отправить в полицию.</w:t>
      </w:r>
    </w:p>
    <w:p w:rsidR="00A74A5A" w:rsidRDefault="00FC4283">
      <w:pPr>
        <w:pStyle w:val="a3"/>
        <w:spacing w:before="1"/>
        <w:ind w:left="993" w:right="137" w:firstLine="709"/>
        <w:jc w:val="both"/>
      </w:pPr>
      <w:r>
        <w:t xml:space="preserve">Незаметно для себя </w:t>
      </w:r>
      <w:proofErr w:type="spellStart"/>
      <w:r>
        <w:t>Мерцалов</w:t>
      </w:r>
      <w:proofErr w:type="spellEnd"/>
      <w:r>
        <w:t xml:space="preserve"> очутился в центре города, у ограды густого общественного</w:t>
      </w:r>
      <w:r>
        <w:rPr>
          <w:spacing w:val="80"/>
        </w:rPr>
        <w:t xml:space="preserve"> </w:t>
      </w:r>
      <w:r>
        <w:t>сада.</w:t>
      </w:r>
      <w:r>
        <w:rPr>
          <w:spacing w:val="80"/>
        </w:rPr>
        <w:t xml:space="preserve"> </w:t>
      </w:r>
      <w:r>
        <w:t>Так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ем</w:t>
      </w:r>
      <w:r>
        <w:t>у</w:t>
      </w:r>
      <w:r>
        <w:rPr>
          <w:spacing w:val="80"/>
        </w:rPr>
        <w:t xml:space="preserve"> </w:t>
      </w:r>
      <w:r>
        <w:t>пришлось</w:t>
      </w:r>
      <w:r>
        <w:rPr>
          <w:spacing w:val="80"/>
        </w:rPr>
        <w:t xml:space="preserve"> </w:t>
      </w:r>
      <w:r>
        <w:t>всё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идти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гору,</w:t>
      </w:r>
      <w:r>
        <w:rPr>
          <w:spacing w:val="80"/>
        </w:rPr>
        <w:t xml:space="preserve"> </w:t>
      </w:r>
      <w:r>
        <w:t>то</w:t>
      </w:r>
      <w:r>
        <w:rPr>
          <w:spacing w:val="80"/>
        </w:rPr>
        <w:t xml:space="preserve"> </w:t>
      </w:r>
      <w:r>
        <w:t>он</w:t>
      </w:r>
      <w:r>
        <w:rPr>
          <w:spacing w:val="80"/>
        </w:rPr>
        <w:t xml:space="preserve"> </w:t>
      </w:r>
      <w:r>
        <w:t>запыхался и</w:t>
      </w:r>
      <w:r>
        <w:rPr>
          <w:spacing w:val="-3"/>
        </w:rPr>
        <w:t xml:space="preserve"> </w:t>
      </w:r>
      <w:r>
        <w:t>почувствовал усталость. Машинально он свернул в калитку и, пройдя длинную аллею лип, занесённых снегом, спустился на низкую садовую скамейку.</w:t>
      </w:r>
    </w:p>
    <w:p w:rsidR="00A74A5A" w:rsidRDefault="00FC4283">
      <w:pPr>
        <w:pStyle w:val="a3"/>
        <w:ind w:left="993" w:right="138" w:firstLine="709"/>
        <w:jc w:val="both"/>
      </w:pPr>
      <w:r>
        <w:t>Тут</w:t>
      </w:r>
      <w:r>
        <w:rPr>
          <w:spacing w:val="58"/>
        </w:rPr>
        <w:t xml:space="preserve"> </w:t>
      </w:r>
      <w:r>
        <w:t>было</w:t>
      </w:r>
      <w:r>
        <w:rPr>
          <w:spacing w:val="58"/>
        </w:rPr>
        <w:t xml:space="preserve"> </w:t>
      </w:r>
      <w:r>
        <w:t>тихо</w:t>
      </w:r>
      <w:r>
        <w:rPr>
          <w:spacing w:val="59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торжественно.</w:t>
      </w:r>
      <w:r>
        <w:rPr>
          <w:spacing w:val="59"/>
        </w:rPr>
        <w:t xml:space="preserve"> </w:t>
      </w:r>
      <w:r>
        <w:t>Деревья,</w:t>
      </w:r>
      <w:r>
        <w:rPr>
          <w:spacing w:val="60"/>
        </w:rPr>
        <w:t xml:space="preserve"> </w:t>
      </w:r>
      <w:r>
        <w:t>окутанные</w:t>
      </w:r>
      <w:r>
        <w:rPr>
          <w:spacing w:val="58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свои</w:t>
      </w:r>
      <w:r>
        <w:rPr>
          <w:spacing w:val="59"/>
        </w:rPr>
        <w:t xml:space="preserve"> </w:t>
      </w:r>
      <w:r>
        <w:t>белые</w:t>
      </w:r>
      <w:r>
        <w:rPr>
          <w:spacing w:val="59"/>
        </w:rPr>
        <w:t xml:space="preserve"> </w:t>
      </w:r>
      <w:r>
        <w:t>ризы,</w:t>
      </w:r>
      <w:r>
        <w:rPr>
          <w:spacing w:val="59"/>
        </w:rPr>
        <w:t xml:space="preserve"> </w:t>
      </w:r>
      <w:r>
        <w:t>дремали в</w:t>
      </w:r>
      <w:r>
        <w:rPr>
          <w:spacing w:val="-3"/>
        </w:rPr>
        <w:t xml:space="preserve"> </w:t>
      </w:r>
      <w:r>
        <w:t xml:space="preserve">неподвижном величии. Иногда с верхней ветки срывался кусочек снега, и слышно было, как он шуршал, падая и цепляясь за другие ветви. Глубокая тишина и великое спокойствие, сторожившие сад, вдруг пробудили в истерзанной душе </w:t>
      </w:r>
      <w:proofErr w:type="spellStart"/>
      <w:r>
        <w:t>Мерцалова</w:t>
      </w:r>
      <w:proofErr w:type="spellEnd"/>
      <w:r>
        <w:t xml:space="preserve"> нестерп</w:t>
      </w:r>
      <w:r>
        <w:t>имую жажду такого же спокойствия, такой же тишины.</w:t>
      </w:r>
    </w:p>
    <w:p w:rsidR="00A74A5A" w:rsidRDefault="00FC4283">
      <w:pPr>
        <w:ind w:right="138"/>
        <w:jc w:val="right"/>
        <w:rPr>
          <w:i/>
          <w:sz w:val="24"/>
        </w:rPr>
      </w:pPr>
      <w:r>
        <w:rPr>
          <w:i/>
          <w:sz w:val="24"/>
        </w:rPr>
        <w:t>А.И.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Куприн.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«Чудесный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доктор»</w:t>
      </w:r>
    </w:p>
    <w:p w:rsidR="00A74A5A" w:rsidRDefault="00FC4283">
      <w:pPr>
        <w:pStyle w:val="a3"/>
        <w:spacing w:before="275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17792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125730</wp:posOffset>
                </wp:positionV>
                <wp:extent cx="340360" cy="340360"/>
                <wp:effectExtent l="0" t="0" r="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40360"/>
                          <a:chOff x="0" y="0"/>
                          <a:chExt cx="340360" cy="340360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7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1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0" y="0"/>
                            <a:ext cx="3403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spacing w:before="14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6" o:spid="_x0000_s1042" style="position:absolute;left:0;text-align:left;margin-left:27.9pt;margin-top:9.9pt;width:26.8pt;height:26.8pt;z-index:251617792;mso-wrap-distance-left:0;mso-wrap-distance-right:0;mso-position-horizontal-relative:page" coordsize="340360,340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">
                <v:shape id="Graphic 27" o:spid="_x0000_s1043" style="position:absolute;left:4762;top:4762;width:330835;height:330835;visibility:visible;mso-wrap-style:square;v-text-anchor:top" coordsize="330835,330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" path="m165354,l121355,5898,81844,22549,48387,48387,22549,81844,5898,121355,,165354r5898,43998l22549,248863r25838,33458l81844,308158r39511,16651l165354,330708r43998,-5899l248863,308158r33457,-25837l308158,248863r16651,-39511l330708,165354r-5899,-43999l308158,81844,282320,48387,248863,22549,209352,5898,165354,xe" filled="f">
                  <v:path arrowok="t"/>
                </v:shape>
                <v:shape id="Textbox 28" o:spid="_x0000_s1044" type="#_x0000_t202" style="position:absolute;width:340360;height:340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:rsidR="00A74A5A" w:rsidRDefault="00FC4283">
                        <w:pPr>
                          <w:spacing w:before="14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Выпишите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приведённого</w:t>
      </w:r>
      <w:r>
        <w:rPr>
          <w:spacing w:val="40"/>
        </w:rPr>
        <w:t xml:space="preserve"> </w:t>
      </w:r>
      <w:r>
        <w:t>фрагмента</w:t>
      </w:r>
      <w:r>
        <w:rPr>
          <w:spacing w:val="40"/>
        </w:rPr>
        <w:t xml:space="preserve"> </w:t>
      </w:r>
      <w:r>
        <w:t>слово,</w:t>
      </w:r>
      <w:r>
        <w:rPr>
          <w:spacing w:val="40"/>
        </w:rPr>
        <w:t xml:space="preserve"> </w:t>
      </w:r>
      <w:r>
        <w:t>которое</w:t>
      </w:r>
      <w:r>
        <w:rPr>
          <w:spacing w:val="40"/>
        </w:rPr>
        <w:t xml:space="preserve"> </w:t>
      </w:r>
      <w:r>
        <w:t>означает</w:t>
      </w:r>
      <w:r>
        <w:rPr>
          <w:spacing w:val="40"/>
        </w:rPr>
        <w:t xml:space="preserve"> </w:t>
      </w:r>
      <w:r>
        <w:t>«деньги,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 xml:space="preserve">подают </w:t>
      </w:r>
      <w:r>
        <w:rPr>
          <w:spacing w:val="-2"/>
        </w:rPr>
        <w:t>нищему».</w:t>
      </w:r>
    </w:p>
    <w:p w:rsidR="00A74A5A" w:rsidRDefault="00FC4283">
      <w:pPr>
        <w:pStyle w:val="a3"/>
        <w:tabs>
          <w:tab w:val="left" w:pos="10586"/>
        </w:tabs>
        <w:spacing w:before="276"/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2912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123825</wp:posOffset>
                </wp:positionV>
                <wp:extent cx="323850" cy="323850"/>
                <wp:effectExtent l="0" t="0" r="0" b="0"/>
                <wp:wrapNone/>
                <wp:docPr id="29" name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49"/>
                              </a:lnTo>
                              <a:lnTo>
                                <a:pt x="323850" y="323849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04F54C" id="Graphic 29" o:spid="_x0000_s1026" style="position:absolute;margin-left:28.3pt;margin-top:9.75pt;width:25.5pt;height:25.5pt;z-index:25162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" path="m,l,323849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>Ответ.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A74A5A" w:rsidRDefault="00A74A5A">
      <w:pPr>
        <w:pStyle w:val="a3"/>
        <w:sectPr w:rsidR="00A74A5A">
          <w:pgSz w:w="11910" w:h="16840"/>
          <w:pgMar w:top="1780" w:right="708" w:bottom="800" w:left="425" w:header="709" w:footer="615" w:gutter="0"/>
          <w:cols w:space="720"/>
        </w:sectPr>
      </w:pPr>
    </w:p>
    <w:p w:rsidR="00A74A5A" w:rsidRDefault="00A74A5A">
      <w:pPr>
        <w:pStyle w:val="a3"/>
        <w:spacing w:before="77"/>
      </w:pPr>
    </w:p>
    <w:p w:rsidR="00A74A5A" w:rsidRDefault="00FC4283">
      <w:pPr>
        <w:pStyle w:val="a3"/>
        <w:ind w:left="993" w:right="138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28032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-27940</wp:posOffset>
                </wp:positionV>
                <wp:extent cx="340360" cy="339725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spacing w:before="14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4" o:spid="_x0000_s1045" style="position:absolute;left:0;text-align:left;margin-left:27.9pt;margin-top:-2.2pt;width:26.8pt;height:26.75pt;z-index:251628032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">
                <v:shape id="Graphic 35" o:spid="_x0000_s1046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36" o:spid="_x0000_s1047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:rsidR="00A74A5A" w:rsidRDefault="00FC4283">
                        <w:pPr>
                          <w:spacing w:before="14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 xml:space="preserve">Установите соответствие между примерами из </w:t>
      </w:r>
      <w:r>
        <w:t>текста и названиями средств художественной выразительности: к каждой позиции первого столбца подберите соответствующую позицию из второго столбца.</w:t>
      </w:r>
    </w:p>
    <w:p w:rsidR="00A74A5A" w:rsidRDefault="00FC4283">
      <w:pPr>
        <w:pStyle w:val="a3"/>
        <w:tabs>
          <w:tab w:val="left" w:pos="6828"/>
        </w:tabs>
        <w:spacing w:before="217" w:line="204" w:lineRule="auto"/>
        <w:ind w:left="7459" w:right="290" w:hanging="4446"/>
      </w:pPr>
      <w:r>
        <w:rPr>
          <w:spacing w:val="-2"/>
          <w:position w:val="-3"/>
          <w:sz w:val="28"/>
        </w:rPr>
        <w:t>ПРИМЕРЫ</w:t>
      </w:r>
      <w:r>
        <w:rPr>
          <w:position w:val="-3"/>
          <w:sz w:val="28"/>
        </w:rPr>
        <w:tab/>
      </w:r>
      <w:r>
        <w:t>СРЕДСТВА</w:t>
      </w:r>
      <w:r>
        <w:rPr>
          <w:spacing w:val="-15"/>
        </w:rPr>
        <w:t xml:space="preserve"> </w:t>
      </w:r>
      <w:r>
        <w:t xml:space="preserve">ХУДОЖЕСТВЕННОЙ </w:t>
      </w:r>
      <w:r>
        <w:rPr>
          <w:spacing w:val="-2"/>
        </w:rPr>
        <w:t>ВЫРАЗИТЕЛЬНОСТИ</w:t>
      </w:r>
    </w:p>
    <w:p w:rsidR="00A74A5A" w:rsidRDefault="00A74A5A">
      <w:pPr>
        <w:pStyle w:val="a3"/>
        <w:spacing w:line="204" w:lineRule="auto"/>
        <w:sectPr w:rsidR="00A74A5A">
          <w:headerReference w:type="default" r:id="rId14"/>
          <w:footerReference w:type="default" r:id="rId15"/>
          <w:pgSz w:w="11910" w:h="16840"/>
          <w:pgMar w:top="1780" w:right="708" w:bottom="800" w:left="425" w:header="709" w:footer="615" w:gutter="0"/>
          <w:cols w:space="720"/>
        </w:sectPr>
      </w:pPr>
    </w:p>
    <w:p w:rsidR="00A74A5A" w:rsidRDefault="00FC4283">
      <w:pPr>
        <w:pStyle w:val="a3"/>
        <w:spacing w:before="22" w:line="223" w:lineRule="auto"/>
        <w:ind w:left="1413" w:hanging="420"/>
      </w:pPr>
      <w:r>
        <w:rPr>
          <w:position w:val="-1"/>
        </w:rPr>
        <w:t>А)</w:t>
      </w:r>
      <w:r>
        <w:rPr>
          <w:spacing w:val="80"/>
          <w:position w:val="-1"/>
        </w:rPr>
        <w:t xml:space="preserve"> </w:t>
      </w:r>
      <w:r>
        <w:t>Теперь</w:t>
      </w:r>
      <w:r>
        <w:rPr>
          <w:spacing w:val="80"/>
        </w:rPr>
        <w:t xml:space="preserve"> </w:t>
      </w:r>
      <w:r>
        <w:t>им</w:t>
      </w:r>
      <w:r>
        <w:rPr>
          <w:spacing w:val="80"/>
        </w:rPr>
        <w:t xml:space="preserve"> </w:t>
      </w:r>
      <w:r>
        <w:t>овладело</w:t>
      </w:r>
      <w:r>
        <w:rPr>
          <w:spacing w:val="80"/>
        </w:rPr>
        <w:t xml:space="preserve"> </w:t>
      </w:r>
      <w:r>
        <w:rPr>
          <w:b/>
          <w:i/>
        </w:rPr>
        <w:t>неудержимое</w:t>
      </w:r>
      <w:r>
        <w:rPr>
          <w:b/>
          <w:i/>
          <w:spacing w:val="80"/>
        </w:rPr>
        <w:t xml:space="preserve"> </w:t>
      </w:r>
      <w:r>
        <w:t>желание</w:t>
      </w:r>
      <w:r>
        <w:t xml:space="preserve"> бежать куда попало…</w:t>
      </w:r>
    </w:p>
    <w:p w:rsidR="00A74A5A" w:rsidRDefault="00FC4283">
      <w:pPr>
        <w:tabs>
          <w:tab w:val="left" w:pos="1413"/>
        </w:tabs>
        <w:spacing w:before="5"/>
        <w:ind w:left="993"/>
        <w:rPr>
          <w:sz w:val="24"/>
        </w:rPr>
      </w:pPr>
      <w:r>
        <w:rPr>
          <w:spacing w:val="-5"/>
          <w:sz w:val="24"/>
        </w:rPr>
        <w:t>Б)</w:t>
      </w:r>
      <w:r>
        <w:rPr>
          <w:sz w:val="24"/>
        </w:rPr>
        <w:tab/>
      </w:r>
      <w:r>
        <w:rPr>
          <w:b/>
          <w:i/>
          <w:spacing w:val="-2"/>
          <w:sz w:val="24"/>
        </w:rPr>
        <w:t>Деревья</w:t>
      </w:r>
      <w:r>
        <w:rPr>
          <w:b/>
          <w:i/>
          <w:spacing w:val="-6"/>
          <w:sz w:val="24"/>
        </w:rPr>
        <w:t xml:space="preserve"> </w:t>
      </w:r>
      <w:r>
        <w:rPr>
          <w:spacing w:val="-2"/>
          <w:sz w:val="24"/>
        </w:rPr>
        <w:t>&lt;…&gt;</w:t>
      </w:r>
      <w:r>
        <w:rPr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дремали</w:t>
      </w:r>
      <w:r>
        <w:rPr>
          <w:b/>
          <w:i/>
          <w:spacing w:val="-5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неподвижном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величии.</w:t>
      </w:r>
    </w:p>
    <w:p w:rsidR="00A74A5A" w:rsidRDefault="00FC4283">
      <w:pPr>
        <w:pStyle w:val="a3"/>
        <w:tabs>
          <w:tab w:val="left" w:pos="3092"/>
          <w:tab w:val="left" w:pos="3933"/>
          <w:tab w:val="left" w:pos="5066"/>
          <w:tab w:val="left" w:pos="6063"/>
        </w:tabs>
        <w:spacing w:before="8" w:line="286" w:lineRule="exact"/>
        <w:ind w:left="993"/>
      </w:pPr>
      <w:proofErr w:type="gramStart"/>
      <w:r>
        <w:rPr>
          <w:position w:val="-1"/>
        </w:rPr>
        <w:t>В)</w:t>
      </w:r>
      <w:r>
        <w:rPr>
          <w:spacing w:val="29"/>
          <w:position w:val="-1"/>
        </w:rPr>
        <w:t xml:space="preserve">  </w:t>
      </w:r>
      <w:r>
        <w:rPr>
          <w:spacing w:val="-2"/>
        </w:rPr>
        <w:t>…</w:t>
      </w:r>
      <w:proofErr w:type="gramEnd"/>
      <w:r>
        <w:rPr>
          <w:spacing w:val="-2"/>
        </w:rPr>
        <w:t>пробудили</w:t>
      </w:r>
      <w:r>
        <w:tab/>
      </w:r>
      <w:r>
        <w:rPr>
          <w:spacing w:val="-5"/>
        </w:rPr>
        <w:t>&lt;…&gt;</w:t>
      </w:r>
      <w:r>
        <w:tab/>
      </w:r>
      <w:r>
        <w:rPr>
          <w:b/>
          <w:i/>
          <w:spacing w:val="-2"/>
        </w:rPr>
        <w:t>жажду</w:t>
      </w:r>
      <w:r>
        <w:rPr>
          <w:b/>
          <w:i/>
        </w:rPr>
        <w:tab/>
      </w:r>
      <w:r>
        <w:rPr>
          <w:spacing w:val="-2"/>
        </w:rPr>
        <w:t>такого</w:t>
      </w:r>
      <w:r>
        <w:tab/>
      </w:r>
      <w:r>
        <w:rPr>
          <w:spacing w:val="-5"/>
        </w:rPr>
        <w:t>же</w:t>
      </w:r>
    </w:p>
    <w:p w:rsidR="00A74A5A" w:rsidRDefault="00FC4283">
      <w:pPr>
        <w:pStyle w:val="3"/>
        <w:spacing w:line="266" w:lineRule="exact"/>
        <w:ind w:left="1413"/>
        <w:jc w:val="left"/>
        <w:rPr>
          <w:b w:val="0"/>
          <w:i w:val="0"/>
        </w:rPr>
      </w:pPr>
      <w:r>
        <w:rPr>
          <w:spacing w:val="-2"/>
        </w:rPr>
        <w:t>спокойствия</w:t>
      </w:r>
      <w:r>
        <w:rPr>
          <w:b w:val="0"/>
          <w:i w:val="0"/>
          <w:spacing w:val="-2"/>
        </w:rPr>
        <w:t>…</w:t>
      </w:r>
    </w:p>
    <w:p w:rsidR="00A74A5A" w:rsidRDefault="00FC4283">
      <w:pPr>
        <w:pStyle w:val="a4"/>
        <w:numPr>
          <w:ilvl w:val="0"/>
          <w:numId w:val="2"/>
        </w:numPr>
        <w:tabs>
          <w:tab w:val="left" w:pos="722"/>
        </w:tabs>
        <w:spacing w:before="8"/>
        <w:rPr>
          <w:sz w:val="24"/>
        </w:rPr>
      </w:pPr>
      <w:r>
        <w:br w:type="column"/>
      </w:r>
      <w:r>
        <w:rPr>
          <w:spacing w:val="-2"/>
          <w:sz w:val="24"/>
        </w:rPr>
        <w:t>олицетворение</w:t>
      </w:r>
    </w:p>
    <w:p w:rsidR="00A74A5A" w:rsidRDefault="00FC4283">
      <w:pPr>
        <w:pStyle w:val="a4"/>
        <w:numPr>
          <w:ilvl w:val="0"/>
          <w:numId w:val="2"/>
        </w:numPr>
        <w:tabs>
          <w:tab w:val="left" w:pos="722"/>
        </w:tabs>
        <w:spacing w:before="4"/>
        <w:rPr>
          <w:sz w:val="24"/>
        </w:rPr>
      </w:pPr>
      <w:r>
        <w:rPr>
          <w:spacing w:val="-2"/>
          <w:sz w:val="24"/>
        </w:rPr>
        <w:t>эпитет</w:t>
      </w:r>
    </w:p>
    <w:p w:rsidR="00A74A5A" w:rsidRDefault="00FC4283">
      <w:pPr>
        <w:pStyle w:val="a4"/>
        <w:numPr>
          <w:ilvl w:val="0"/>
          <w:numId w:val="2"/>
        </w:numPr>
        <w:tabs>
          <w:tab w:val="left" w:pos="722"/>
        </w:tabs>
        <w:rPr>
          <w:sz w:val="24"/>
        </w:rPr>
      </w:pPr>
      <w:r>
        <w:rPr>
          <w:spacing w:val="-2"/>
          <w:sz w:val="24"/>
        </w:rPr>
        <w:t>сравнение</w:t>
      </w:r>
    </w:p>
    <w:p w:rsidR="00A74A5A" w:rsidRDefault="00FC4283">
      <w:pPr>
        <w:pStyle w:val="a4"/>
        <w:numPr>
          <w:ilvl w:val="0"/>
          <w:numId w:val="2"/>
        </w:numPr>
        <w:tabs>
          <w:tab w:val="left" w:pos="722"/>
        </w:tabs>
        <w:rPr>
          <w:sz w:val="24"/>
        </w:rPr>
      </w:pPr>
      <w:r>
        <w:rPr>
          <w:spacing w:val="-2"/>
          <w:sz w:val="24"/>
        </w:rPr>
        <w:t>метафора</w:t>
      </w:r>
    </w:p>
    <w:p w:rsidR="00A74A5A" w:rsidRDefault="00A74A5A">
      <w:pPr>
        <w:pStyle w:val="a4"/>
        <w:rPr>
          <w:sz w:val="24"/>
        </w:rPr>
        <w:sectPr w:rsidR="00A74A5A">
          <w:type w:val="continuous"/>
          <w:pgSz w:w="11910" w:h="16840"/>
          <w:pgMar w:top="1780" w:right="708" w:bottom="800" w:left="425" w:header="709" w:footer="615" w:gutter="0"/>
          <w:cols w:num="2" w:space="720" w:equalWidth="0">
            <w:col w:w="6336" w:space="40"/>
            <w:col w:w="4401"/>
          </w:cols>
        </w:sectPr>
      </w:pPr>
    </w:p>
    <w:p w:rsidR="00A74A5A" w:rsidRDefault="00A74A5A">
      <w:pPr>
        <w:pStyle w:val="a3"/>
      </w:pPr>
    </w:p>
    <w:p w:rsidR="00A74A5A" w:rsidRDefault="00FC4283">
      <w:pPr>
        <w:pStyle w:val="a3"/>
        <w:spacing w:line="645" w:lineRule="auto"/>
        <w:ind w:left="1000" w:right="1687" w:hanging="8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598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404495</wp:posOffset>
                </wp:positionV>
                <wp:extent cx="323850" cy="323850"/>
                <wp:effectExtent l="0" t="0" r="0" b="0"/>
                <wp:wrapNone/>
                <wp:docPr id="37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D87CAB" id="Graphic 37" o:spid="_x0000_s1026" style="position:absolute;margin-left:28.3pt;margin-top:31.85pt;width:25.5pt;height:25.5pt;z-index: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0080" behindDoc="0" locked="0" layoutInCell="1" allowOverlap="1">
                <wp:simplePos x="0" y="0"/>
                <wp:positionH relativeFrom="page">
                  <wp:posOffset>1579245</wp:posOffset>
                </wp:positionH>
                <wp:positionV relativeFrom="paragraph">
                  <wp:posOffset>294005</wp:posOffset>
                </wp:positionV>
                <wp:extent cx="946150" cy="541020"/>
                <wp:effectExtent l="0" t="0" r="0" b="0"/>
                <wp:wrapNone/>
                <wp:docPr id="38" name="Text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150" cy="541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54"/>
                              <w:gridCol w:w="453"/>
                              <w:gridCol w:w="454"/>
                            </w:tblGrid>
                            <w:tr w:rsidR="00A74A5A">
                              <w:trPr>
                                <w:trHeight w:val="276"/>
                              </w:trPr>
                              <w:tc>
                                <w:tcPr>
                                  <w:tcW w:w="454" w:type="dxa"/>
                                </w:tcPr>
                                <w:p w:rsidR="00A74A5A" w:rsidRDefault="00FC4283">
                                  <w:pPr>
                                    <w:pStyle w:val="TableParagraph"/>
                                    <w:spacing w:line="257" w:lineRule="exact"/>
                                    <w:ind w:left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A74A5A" w:rsidRDefault="00FC4283">
                                  <w:pPr>
                                    <w:pStyle w:val="TableParagraph"/>
                                    <w:spacing w:line="257" w:lineRule="exact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:rsidR="00A74A5A" w:rsidRDefault="00FC4283">
                                  <w:pPr>
                                    <w:pStyle w:val="TableParagraph"/>
                                    <w:spacing w:line="257" w:lineRule="exact"/>
                                    <w:ind w:left="14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A74A5A">
                              <w:trPr>
                                <w:trHeight w:val="546"/>
                              </w:trPr>
                              <w:tc>
                                <w:tcPr>
                                  <w:tcW w:w="454" w:type="dxa"/>
                                </w:tcPr>
                                <w:p w:rsidR="00A74A5A" w:rsidRDefault="00A74A5A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A74A5A" w:rsidRDefault="00A74A5A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:rsidR="00A74A5A" w:rsidRDefault="00A74A5A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</w:tr>
                          </w:tbl>
                          <w:p w:rsidR="00A74A5A" w:rsidRDefault="00A74A5A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8" o:spid="_x0000_s1048" type="#_x0000_t202" style="position:absolute;left:0;text-align:left;margin-left:124.35pt;margin-top:23.15pt;width:74.5pt;height:42.6pt;z-index:25163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54"/>
                        <w:gridCol w:w="453"/>
                        <w:gridCol w:w="454"/>
                      </w:tblGrid>
                      <w:tr w:rsidR="00A74A5A">
                        <w:trPr>
                          <w:trHeight w:val="276"/>
                        </w:trPr>
                        <w:tc>
                          <w:tcPr>
                            <w:tcW w:w="454" w:type="dxa"/>
                          </w:tcPr>
                          <w:p w:rsidR="00A74A5A" w:rsidRDefault="00FC4283">
                            <w:pPr>
                              <w:pStyle w:val="TableParagraph"/>
                              <w:spacing w:line="257" w:lineRule="exact"/>
                              <w:ind w:left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:rsidR="00A74A5A" w:rsidRDefault="00FC4283">
                            <w:pPr>
                              <w:pStyle w:val="TableParagraph"/>
                              <w:spacing w:line="257" w:lineRule="exact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454" w:type="dxa"/>
                          </w:tcPr>
                          <w:p w:rsidR="00A74A5A" w:rsidRDefault="00FC4283">
                            <w:pPr>
                              <w:pStyle w:val="TableParagraph"/>
                              <w:spacing w:line="257" w:lineRule="exact"/>
                              <w:ind w:left="14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</w:tc>
                      </w:tr>
                      <w:tr w:rsidR="00A74A5A">
                        <w:trPr>
                          <w:trHeight w:val="546"/>
                        </w:trPr>
                        <w:tc>
                          <w:tcPr>
                            <w:tcW w:w="454" w:type="dxa"/>
                          </w:tcPr>
                          <w:p w:rsidR="00A74A5A" w:rsidRDefault="00A74A5A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:rsidR="00A74A5A" w:rsidRDefault="00A74A5A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:rsidR="00A74A5A" w:rsidRDefault="00A74A5A">
                            <w:pPr>
                              <w:pStyle w:val="TableParagraph"/>
                              <w:ind w:left="0"/>
                            </w:pPr>
                          </w:p>
                        </w:tc>
                      </w:tr>
                    </w:tbl>
                    <w:p w:rsidR="00A74A5A" w:rsidRDefault="00A74A5A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Запишите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таблицу</w:t>
      </w:r>
      <w:r>
        <w:rPr>
          <w:spacing w:val="-3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6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соответствующими</w:t>
      </w:r>
      <w:r>
        <w:rPr>
          <w:spacing w:val="-6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p w:rsidR="00A74A5A" w:rsidRDefault="00FC4283">
      <w:pPr>
        <w:pStyle w:val="a3"/>
        <w:spacing w:before="2"/>
        <w:rPr>
          <w:sz w:val="11"/>
        </w:rPr>
      </w:pPr>
      <w:r>
        <w:rPr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100330</wp:posOffset>
                </wp:positionV>
                <wp:extent cx="6257290" cy="532765"/>
                <wp:effectExtent l="0" t="0" r="0" b="0"/>
                <wp:wrapTopAndBottom/>
                <wp:docPr id="39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53276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74A5A" w:rsidRDefault="00FC4283">
                            <w:pPr>
                              <w:ind w:left="103" w:right="102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Дайте развёрнутый ответ на задание 5. Старайтесь чётко отвечать на поставленный вопрос, следите за логикой своих рассуждений, опирайтесь на текст приведённого фрагмента. Объём высказывания – не менее 30 слов.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9" o:spid="_x0000_s1049" type="#_x0000_t202" style="position:absolute;margin-left:65.5pt;margin-top:7.9pt;width:492.7pt;height:41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" filled="f" strokeweight=".16931mm">
                <v:textbox inset="0,0,0,0">
                  <w:txbxContent>
                    <w:p w:rsidR="00A74A5A" w:rsidRDefault="00FC4283">
                      <w:pPr>
                        <w:ind w:left="103" w:right="102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Дайте развёрнутый ответ на задание 5. Старайтесь чётко отвечать на поставленный вопрос, следите за логикой своих рассуждений, опирайтесь на текст приведённого фрагмента. Объём высказывания – не менее 30 слов.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A74A5A" w:rsidRDefault="00FC4283">
      <w:pPr>
        <w:pStyle w:val="a3"/>
        <w:spacing w:before="185"/>
        <w:ind w:left="993"/>
      </w:pPr>
      <w:r>
        <w:t>Объясните,</w:t>
      </w:r>
      <w:r>
        <w:rPr>
          <w:spacing w:val="-6"/>
        </w:rPr>
        <w:t xml:space="preserve"> </w:t>
      </w:r>
      <w:r>
        <w:t>почему</w:t>
      </w:r>
      <w:r>
        <w:rPr>
          <w:spacing w:val="-4"/>
        </w:rPr>
        <w:t xml:space="preserve"> </w:t>
      </w:r>
      <w:r>
        <w:t>автор</w:t>
      </w:r>
      <w:r>
        <w:rPr>
          <w:spacing w:val="-5"/>
        </w:rPr>
        <w:t xml:space="preserve"> </w:t>
      </w:r>
      <w:r>
        <w:t>называет</w:t>
      </w:r>
      <w:r>
        <w:rPr>
          <w:spacing w:val="-4"/>
        </w:rPr>
        <w:t xml:space="preserve"> </w:t>
      </w:r>
      <w:r>
        <w:t>душу</w:t>
      </w:r>
      <w:r>
        <w:rPr>
          <w:spacing w:val="-4"/>
        </w:rPr>
        <w:t xml:space="preserve"> </w:t>
      </w:r>
      <w:proofErr w:type="spellStart"/>
      <w:r>
        <w:t>Мерцалова</w:t>
      </w:r>
      <w:proofErr w:type="spellEnd"/>
      <w:r>
        <w:rPr>
          <w:spacing w:val="-5"/>
        </w:rPr>
        <w:t xml:space="preserve"> </w:t>
      </w:r>
      <w:r>
        <w:rPr>
          <w:spacing w:val="-2"/>
        </w:rPr>
        <w:t>«истерзанной».</w:t>
      </w:r>
    </w:p>
    <w:p w:rsidR="00A74A5A" w:rsidRDefault="00A74A5A">
      <w:pPr>
        <w:pStyle w:val="a3"/>
      </w:pPr>
    </w:p>
    <w:p w:rsidR="00A74A5A" w:rsidRDefault="00FC4283">
      <w:pPr>
        <w:pStyle w:val="a3"/>
        <w:tabs>
          <w:tab w:val="left" w:pos="10586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3936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434975</wp:posOffset>
                </wp:positionV>
                <wp:extent cx="6096000" cy="1270"/>
                <wp:effectExtent l="0" t="0" r="0" b="0"/>
                <wp:wrapNone/>
                <wp:docPr id="40" name="Graphic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81B461" id="Graphic 40" o:spid="_x0000_s1026" style="position:absolute;margin-left:70.9pt;margin-top:34.25pt;width:480pt;height:.1pt;z-index: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4960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697865</wp:posOffset>
                </wp:positionV>
                <wp:extent cx="6096000" cy="1270"/>
                <wp:effectExtent l="0" t="0" r="0" b="0"/>
                <wp:wrapNone/>
                <wp:docPr id="41" name="Graphic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4550EA" id="Graphic 41" o:spid="_x0000_s1026" style="position:absolute;margin-left:70.9pt;margin-top:54.95pt;width:480pt;height:.1pt;z-index:25162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UxL+QEAAC4EAAAOAAAAZHJzL2Uyb0RvYy54bWysU8GO2jAQvVfqP1i+lwRU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7008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42545</wp:posOffset>
                </wp:positionV>
                <wp:extent cx="323850" cy="323850"/>
                <wp:effectExtent l="0" t="0" r="0" b="0"/>
                <wp:wrapNone/>
                <wp:docPr id="42" name="Graphic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6C50FF" id="Graphic 42" o:spid="_x0000_s1026" style="position:absolute;margin-left:28.3pt;margin-top:3.35pt;width:25.5pt;height:25.5pt;z-index:25162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9056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424815</wp:posOffset>
                </wp:positionV>
                <wp:extent cx="323850" cy="323850"/>
                <wp:effectExtent l="0" t="0" r="0" b="0"/>
                <wp:wrapNone/>
                <wp:docPr id="43" name="Graphic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3FD185" id="Graphic 43" o:spid="_x0000_s1026" style="position:absolute;margin-left:28.3pt;margin-top:33.45pt;width:25.5pt;height:25.5pt;z-index: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31104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-424180</wp:posOffset>
                </wp:positionV>
                <wp:extent cx="340360" cy="340360"/>
                <wp:effectExtent l="0" t="0" r="0" b="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40360"/>
                          <a:chOff x="0" y="0"/>
                          <a:chExt cx="340360" cy="340360"/>
                        </a:xfrm>
                      </wpg:grpSpPr>
                      <wps:wsp>
                        <wps:cNvPr id="45" name="Graphic 45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0" y="0"/>
                            <a:ext cx="3403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spacing w:before="14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4" o:spid="_x0000_s1050" style="position:absolute;left:0;text-align:left;margin-left:27.9pt;margin-top:-33.4pt;width:26.8pt;height:26.8pt;z-index:251631104;mso-wrap-distance-left:0;mso-wrap-distance-right:0;mso-position-horizontal-relative:page" coordsize="340360,340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">
                <v:shape id="Graphic 45" o:spid="_x0000_s1051" style="position:absolute;left:4762;top:4762;width:330835;height:330835;visibility:visible;mso-wrap-style:square;v-text-anchor:top" coordsize="330835,330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" path="m165354,l121355,5898,81844,22549,48387,48386,22549,81844,5898,121355,,165354r5898,43998l22549,248863r25838,33457l81844,308158r39511,16651l165354,330708r43998,-5899l248863,308158r33457,-25837l308158,248863r16651,-39511l330708,165354r-5899,-43999l308158,81844,282320,48387,248863,22549,209352,5898,165354,xe" filled="f">
                  <v:path arrowok="t"/>
                </v:shape>
                <v:shape id="Textbox 46" o:spid="_x0000_s1052" type="#_x0000_t202" style="position:absolute;width:340360;height:340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:rsidR="00A74A5A" w:rsidRDefault="00FC4283">
                        <w:pPr>
                          <w:spacing w:before="14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Ответ.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A74A5A" w:rsidRDefault="00A74A5A">
      <w:pPr>
        <w:pStyle w:val="a3"/>
        <w:rPr>
          <w:sz w:val="20"/>
        </w:rPr>
      </w:pPr>
    </w:p>
    <w:p w:rsidR="00A74A5A" w:rsidRDefault="00A74A5A">
      <w:pPr>
        <w:pStyle w:val="a3"/>
        <w:rPr>
          <w:sz w:val="20"/>
        </w:rPr>
      </w:pPr>
    </w:p>
    <w:p w:rsidR="00A74A5A" w:rsidRDefault="00A74A5A">
      <w:pPr>
        <w:pStyle w:val="a3"/>
        <w:rPr>
          <w:sz w:val="20"/>
        </w:rPr>
      </w:pPr>
    </w:p>
    <w:p w:rsidR="00A74A5A" w:rsidRDefault="00FC4283">
      <w:pPr>
        <w:pStyle w:val="a3"/>
        <w:spacing w:before="4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189865</wp:posOffset>
                </wp:positionV>
                <wp:extent cx="323850" cy="323850"/>
                <wp:effectExtent l="0" t="0" r="0" b="0"/>
                <wp:wrapTopAndBottom/>
                <wp:docPr id="47" name="Graphic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79071B" id="Graphic 47" o:spid="_x0000_s1026" style="position:absolute;margin-left:28.3pt;margin-top:14.95pt;width:25.5pt;height:25.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347345</wp:posOffset>
                </wp:positionV>
                <wp:extent cx="6096000" cy="1270"/>
                <wp:effectExtent l="0" t="0" r="0" b="0"/>
                <wp:wrapTopAndBottom/>
                <wp:docPr id="48" name="Graphic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2BAB81" id="Graphic 48" o:spid="_x0000_s1026" style="position:absolute;margin-left:70.9pt;margin-top:27.35pt;width:480pt;height:.1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kKS+QEAAC4EAAAOAAAAZHJzL2Uyb0RvYy54bWysU8GO2jAQvVfqP1i+lwRU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610235</wp:posOffset>
                </wp:positionV>
                <wp:extent cx="6096000" cy="1270"/>
                <wp:effectExtent l="0" t="0" r="0" b="0"/>
                <wp:wrapTopAndBottom/>
                <wp:docPr id="49" name="Graphic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EF1EAA" id="Graphic 49" o:spid="_x0000_s1026" style="position:absolute;margin-left:70.9pt;margin-top:48.05pt;width:480pt;height:.1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873125</wp:posOffset>
                </wp:positionV>
                <wp:extent cx="6096000" cy="1270"/>
                <wp:effectExtent l="0" t="0" r="0" b="0"/>
                <wp:wrapTopAndBottom/>
                <wp:docPr id="50" name="Graphic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6C7C1E" id="Graphic 50" o:spid="_x0000_s1026" style="position:absolute;margin-left:70.9pt;margin-top:68.75pt;width:480pt;height:.1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1136015</wp:posOffset>
                </wp:positionV>
                <wp:extent cx="6096000" cy="1270"/>
                <wp:effectExtent l="0" t="0" r="0" b="0"/>
                <wp:wrapTopAndBottom/>
                <wp:docPr id="51" name="Graphic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16AC48" id="Graphic 51" o:spid="_x0000_s1026" style="position:absolute;margin-left:70.9pt;margin-top:89.45pt;width:480pt;height:.1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b6+QEAAC4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1398905</wp:posOffset>
                </wp:positionV>
                <wp:extent cx="6096000" cy="1270"/>
                <wp:effectExtent l="0" t="0" r="0" b="0"/>
                <wp:wrapTopAndBottom/>
                <wp:docPr id="52" name="Graphic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686AD" id="Graphic 52" o:spid="_x0000_s1026" style="position:absolute;margin-left:70.9pt;margin-top:110.15pt;width:480pt;height:.1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2lY+QEAAC4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1661795</wp:posOffset>
                </wp:positionV>
                <wp:extent cx="6096000" cy="1270"/>
                <wp:effectExtent l="0" t="0" r="0" b="0"/>
                <wp:wrapTopAndBottom/>
                <wp:docPr id="53" name="Graphic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E4C00F" id="Graphic 53" o:spid="_x0000_s1026" style="position:absolute;margin-left:70.9pt;margin-top:130.85pt;width:480pt;height:.1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1924685</wp:posOffset>
                </wp:positionV>
                <wp:extent cx="6096000" cy="1270"/>
                <wp:effectExtent l="0" t="0" r="0" b="0"/>
                <wp:wrapTopAndBottom/>
                <wp:docPr id="54" name="Graphic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183D97" id="Graphic 54" o:spid="_x0000_s1026" style="position:absolute;margin-left:70.9pt;margin-top:151.55pt;width:480pt;height:.1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2187575</wp:posOffset>
                </wp:positionV>
                <wp:extent cx="6096000" cy="1270"/>
                <wp:effectExtent l="0" t="0" r="0" b="0"/>
                <wp:wrapTopAndBottom/>
                <wp:docPr id="55" name="Graphic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5076E3" id="Graphic 55" o:spid="_x0000_s1026" style="position:absolute;margin-left:70.9pt;margin-top:172.25pt;width:480pt;height:.1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2450465</wp:posOffset>
                </wp:positionV>
                <wp:extent cx="6096000" cy="1270"/>
                <wp:effectExtent l="0" t="0" r="0" b="0"/>
                <wp:wrapTopAndBottom/>
                <wp:docPr id="56" name="Graphic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91324B" id="Graphic 56" o:spid="_x0000_s1026" style="position:absolute;margin-left:70.9pt;margin-top:192.95pt;width:480pt;height:.1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QwE+QEAAC4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2713355</wp:posOffset>
                </wp:positionV>
                <wp:extent cx="6096000" cy="1270"/>
                <wp:effectExtent l="0" t="0" r="0" b="0"/>
                <wp:wrapTopAndBottom/>
                <wp:docPr id="57" name="Graphic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FE82E9" id="Graphic 57" o:spid="_x0000_s1026" style="position:absolute;margin-left:70.9pt;margin-top:213.65pt;width:480pt;height:.1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2976245</wp:posOffset>
                </wp:positionV>
                <wp:extent cx="6096000" cy="1270"/>
                <wp:effectExtent l="0" t="0" r="0" b="0"/>
                <wp:wrapTopAndBottom/>
                <wp:docPr id="58" name="Graphic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C1ACDA" id="Graphic 58" o:spid="_x0000_s1026" style="position:absolute;margin-left:70.9pt;margin-top:234.35pt;width:480pt;height:.1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gj+QEAAC4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A74A5A" w:rsidRDefault="00A74A5A">
      <w:pPr>
        <w:pStyle w:val="a3"/>
        <w:spacing w:before="4"/>
        <w:rPr>
          <w:sz w:val="1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rPr>
          <w:sz w:val="20"/>
        </w:rPr>
        <w:sectPr w:rsidR="00A74A5A">
          <w:type w:val="continuous"/>
          <w:pgSz w:w="11910" w:h="16840"/>
          <w:pgMar w:top="1780" w:right="708" w:bottom="800" w:left="425" w:header="709" w:footer="615" w:gutter="0"/>
          <w:cols w:space="720"/>
        </w:sectPr>
      </w:pPr>
    </w:p>
    <w:p w:rsidR="00A74A5A" w:rsidRDefault="00FC4283">
      <w:pPr>
        <w:pStyle w:val="1"/>
        <w:spacing w:line="321" w:lineRule="exact"/>
      </w:pPr>
      <w:r>
        <w:rPr>
          <w:color w:val="4B4B4B"/>
          <w:spacing w:val="-5"/>
        </w:rPr>
        <w:lastRenderedPageBreak/>
        <w:t>ИЛИ</w:t>
      </w:r>
    </w:p>
    <w:p w:rsidR="00A74A5A" w:rsidRDefault="00FC4283">
      <w:pPr>
        <w:spacing w:line="275" w:lineRule="exact"/>
        <w:ind w:left="4591" w:right="3739"/>
        <w:jc w:val="center"/>
        <w:rPr>
          <w:b/>
          <w:sz w:val="24"/>
        </w:rPr>
      </w:pPr>
      <w:r>
        <w:rPr>
          <w:b/>
          <w:color w:val="4B4B4B"/>
          <w:sz w:val="24"/>
        </w:rPr>
        <w:t>(блок</w:t>
      </w:r>
      <w:r>
        <w:rPr>
          <w:b/>
          <w:color w:val="4B4B4B"/>
          <w:spacing w:val="-4"/>
          <w:sz w:val="24"/>
        </w:rPr>
        <w:t xml:space="preserve"> </w:t>
      </w:r>
      <w:r>
        <w:rPr>
          <w:b/>
          <w:color w:val="4B4B4B"/>
          <w:sz w:val="24"/>
        </w:rPr>
        <w:t>3–</w:t>
      </w:r>
      <w:r>
        <w:rPr>
          <w:b/>
          <w:color w:val="4B4B4B"/>
          <w:spacing w:val="-5"/>
          <w:sz w:val="24"/>
        </w:rPr>
        <w:t>5)</w:t>
      </w:r>
    </w:p>
    <w:p w:rsidR="00A74A5A" w:rsidRDefault="00FC4283">
      <w:pPr>
        <w:pStyle w:val="a3"/>
        <w:spacing w:before="22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2064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178435</wp:posOffset>
                </wp:positionV>
                <wp:extent cx="6257290" cy="182245"/>
                <wp:effectExtent l="0" t="0" r="0" b="0"/>
                <wp:wrapTopAndBottom/>
                <wp:docPr id="59" name="Text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18224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74A5A" w:rsidRDefault="00FC4283">
                            <w:pPr>
                              <w:spacing w:line="275" w:lineRule="exact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Прочитайте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текст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задания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3–</w:t>
                            </w:r>
                            <w:r>
                              <w:rPr>
                                <w:b/>
                                <w:i/>
                                <w:spacing w:val="-5"/>
                                <w:sz w:val="24"/>
                              </w:rPr>
                              <w:t>5.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9" o:spid="_x0000_s1053" type="#_x0000_t202" style="position:absolute;margin-left:65.5pt;margin-top:14.05pt;width:492.7pt;height:14.35pt;z-index:-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" filled="f" strokeweight=".16931mm">
                <v:textbox inset="0,0,0,0">
                  <w:txbxContent>
                    <w:p w:rsidR="00A74A5A" w:rsidRDefault="00FC4283">
                      <w:pPr>
                        <w:spacing w:line="275" w:lineRule="exact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Прочитайте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текст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задания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3–</w:t>
                      </w:r>
                      <w:r>
                        <w:rPr>
                          <w:b/>
                          <w:i/>
                          <w:spacing w:val="-5"/>
                          <w:sz w:val="24"/>
                        </w:rPr>
                        <w:t>5.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A74A5A" w:rsidRDefault="00FC4283">
      <w:pPr>
        <w:pStyle w:val="2"/>
        <w:spacing w:before="96" w:line="460" w:lineRule="atLeast"/>
        <w:ind w:left="5133" w:right="4211" w:firstLine="45"/>
        <w:jc w:val="left"/>
      </w:pPr>
      <w:r>
        <w:rPr>
          <w:spacing w:val="-2"/>
        </w:rPr>
        <w:t>Текст Листок</w:t>
      </w:r>
    </w:p>
    <w:p w:rsidR="00A74A5A" w:rsidRDefault="00FC4283">
      <w:pPr>
        <w:pStyle w:val="a4"/>
        <w:numPr>
          <w:ilvl w:val="1"/>
          <w:numId w:val="2"/>
        </w:numPr>
        <w:tabs>
          <w:tab w:val="left" w:pos="3312"/>
        </w:tabs>
        <w:spacing w:before="57"/>
        <w:ind w:right="2823" w:firstLine="0"/>
        <w:rPr>
          <w:sz w:val="24"/>
        </w:rPr>
      </w:pPr>
      <w:r>
        <w:rPr>
          <w:sz w:val="24"/>
        </w:rPr>
        <w:t>Дубовый</w:t>
      </w:r>
      <w:r>
        <w:rPr>
          <w:spacing w:val="-7"/>
          <w:sz w:val="24"/>
        </w:rPr>
        <w:t xml:space="preserve"> </w:t>
      </w:r>
      <w:r>
        <w:rPr>
          <w:sz w:val="24"/>
        </w:rPr>
        <w:t>листок</w:t>
      </w:r>
      <w:r>
        <w:rPr>
          <w:spacing w:val="-7"/>
          <w:sz w:val="24"/>
        </w:rPr>
        <w:t xml:space="preserve"> </w:t>
      </w:r>
      <w:r>
        <w:rPr>
          <w:sz w:val="24"/>
        </w:rPr>
        <w:t>оторвался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ветки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родимой 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в степь укатился, </w:t>
      </w:r>
      <w:r>
        <w:rPr>
          <w:sz w:val="24"/>
        </w:rPr>
        <w:t>жестокою бурей гонимый; Засох и увял он от холода, зноя и горя</w:t>
      </w:r>
    </w:p>
    <w:p w:rsidR="00A74A5A" w:rsidRDefault="00FC4283">
      <w:pPr>
        <w:pStyle w:val="a3"/>
        <w:ind w:left="2973"/>
      </w:pPr>
      <w:r>
        <w:t>И</w:t>
      </w:r>
      <w:r>
        <w:rPr>
          <w:spacing w:val="-2"/>
        </w:rPr>
        <w:t xml:space="preserve"> </w:t>
      </w:r>
      <w:r>
        <w:t>вот,</w:t>
      </w:r>
      <w:r>
        <w:rPr>
          <w:spacing w:val="-1"/>
        </w:rPr>
        <w:t xml:space="preserve"> </w:t>
      </w:r>
      <w:r>
        <w:t>наконец,</w:t>
      </w:r>
      <w:r>
        <w:rPr>
          <w:spacing w:val="-1"/>
        </w:rPr>
        <w:t xml:space="preserve"> </w:t>
      </w:r>
      <w:r>
        <w:t>докатился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Чёрного</w:t>
      </w:r>
      <w:r>
        <w:rPr>
          <w:spacing w:val="-1"/>
        </w:rPr>
        <w:t xml:space="preserve"> </w:t>
      </w:r>
      <w:r>
        <w:rPr>
          <w:spacing w:val="-2"/>
        </w:rPr>
        <w:t>моря.</w:t>
      </w:r>
    </w:p>
    <w:p w:rsidR="00A74A5A" w:rsidRDefault="00FC4283">
      <w:pPr>
        <w:pStyle w:val="a4"/>
        <w:numPr>
          <w:ilvl w:val="1"/>
          <w:numId w:val="2"/>
        </w:numPr>
        <w:tabs>
          <w:tab w:val="left" w:pos="3312"/>
        </w:tabs>
        <w:spacing w:before="92"/>
        <w:ind w:left="3312" w:hanging="339"/>
        <w:rPr>
          <w:sz w:val="24"/>
        </w:rPr>
      </w:pP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Чёрного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моря</w:t>
      </w:r>
      <w:r>
        <w:rPr>
          <w:spacing w:val="-3"/>
          <w:sz w:val="24"/>
        </w:rPr>
        <w:t xml:space="preserve"> </w:t>
      </w:r>
      <w:r>
        <w:rPr>
          <w:sz w:val="24"/>
        </w:rPr>
        <w:t>чинара</w:t>
      </w:r>
      <w:r>
        <w:rPr>
          <w:spacing w:val="-2"/>
          <w:sz w:val="24"/>
        </w:rPr>
        <w:t xml:space="preserve"> </w:t>
      </w:r>
      <w:r>
        <w:rPr>
          <w:sz w:val="24"/>
        </w:rPr>
        <w:t>стоит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молодая;</w:t>
      </w:r>
    </w:p>
    <w:p w:rsidR="00A74A5A" w:rsidRDefault="00FC4283">
      <w:pPr>
        <w:pStyle w:val="a3"/>
        <w:ind w:left="2973" w:right="2989"/>
      </w:pPr>
      <w:r>
        <w:t>С</w:t>
      </w:r>
      <w:r>
        <w:rPr>
          <w:spacing w:val="-6"/>
        </w:rPr>
        <w:t xml:space="preserve"> </w:t>
      </w:r>
      <w:r>
        <w:t>ней</w:t>
      </w:r>
      <w:r>
        <w:rPr>
          <w:spacing w:val="-5"/>
        </w:rPr>
        <w:t xml:space="preserve"> </w:t>
      </w:r>
      <w:r>
        <w:t>шепчется</w:t>
      </w:r>
      <w:r>
        <w:rPr>
          <w:spacing w:val="-6"/>
        </w:rPr>
        <w:t xml:space="preserve"> </w:t>
      </w:r>
      <w:r>
        <w:t>ветер,</w:t>
      </w:r>
      <w:r>
        <w:rPr>
          <w:spacing w:val="-5"/>
        </w:rPr>
        <w:t xml:space="preserve"> </w:t>
      </w:r>
      <w:r>
        <w:t>зелёные</w:t>
      </w:r>
      <w:r>
        <w:rPr>
          <w:spacing w:val="-5"/>
        </w:rPr>
        <w:t xml:space="preserve"> </w:t>
      </w:r>
      <w:r>
        <w:t>ветви</w:t>
      </w:r>
      <w:r>
        <w:rPr>
          <w:spacing w:val="-5"/>
        </w:rPr>
        <w:t xml:space="preserve"> </w:t>
      </w:r>
      <w:r>
        <w:t>лаская; На</w:t>
      </w:r>
      <w:r>
        <w:rPr>
          <w:spacing w:val="-4"/>
        </w:rPr>
        <w:t xml:space="preserve"> </w:t>
      </w:r>
      <w:r>
        <w:t>ветвях</w:t>
      </w:r>
      <w:r>
        <w:rPr>
          <w:spacing w:val="-3"/>
        </w:rPr>
        <w:t xml:space="preserve"> </w:t>
      </w:r>
      <w:r>
        <w:t>зелёных</w:t>
      </w:r>
      <w:r>
        <w:rPr>
          <w:spacing w:val="-4"/>
        </w:rPr>
        <w:t xml:space="preserve"> </w:t>
      </w:r>
      <w:r>
        <w:t>качаются</w:t>
      </w:r>
      <w:r>
        <w:rPr>
          <w:spacing w:val="-3"/>
        </w:rPr>
        <w:t xml:space="preserve"> </w:t>
      </w:r>
      <w:r>
        <w:t>райские</w:t>
      </w:r>
      <w:r>
        <w:rPr>
          <w:spacing w:val="-3"/>
        </w:rPr>
        <w:t xml:space="preserve"> </w:t>
      </w:r>
      <w:r>
        <w:rPr>
          <w:spacing w:val="-2"/>
        </w:rPr>
        <w:t>птицы;</w:t>
      </w:r>
    </w:p>
    <w:p w:rsidR="00A74A5A" w:rsidRDefault="00FC4283">
      <w:pPr>
        <w:pStyle w:val="a3"/>
        <w:ind w:left="2973"/>
      </w:pPr>
      <w:r>
        <w:t>Поют</w:t>
      </w:r>
      <w:r>
        <w:rPr>
          <w:spacing w:val="-4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песни</w:t>
      </w:r>
      <w:r>
        <w:rPr>
          <w:spacing w:val="-3"/>
        </w:rPr>
        <w:t xml:space="preserve"> </w:t>
      </w:r>
      <w:r>
        <w:t>про</w:t>
      </w:r>
      <w:r>
        <w:rPr>
          <w:spacing w:val="-3"/>
        </w:rPr>
        <w:t xml:space="preserve"> </w:t>
      </w:r>
      <w:r>
        <w:t>славу</w:t>
      </w:r>
      <w:r>
        <w:rPr>
          <w:spacing w:val="-1"/>
        </w:rPr>
        <w:t xml:space="preserve"> </w:t>
      </w:r>
      <w:r>
        <w:t>мо</w:t>
      </w:r>
      <w:r>
        <w:t>рской</w:t>
      </w:r>
      <w:r>
        <w:rPr>
          <w:spacing w:val="-2"/>
        </w:rPr>
        <w:t xml:space="preserve"> </w:t>
      </w:r>
      <w:r>
        <w:t>царь-</w:t>
      </w:r>
      <w:r>
        <w:rPr>
          <w:spacing w:val="-2"/>
        </w:rPr>
        <w:t>девицы.</w:t>
      </w:r>
    </w:p>
    <w:p w:rsidR="00A74A5A" w:rsidRDefault="00FC4283">
      <w:pPr>
        <w:pStyle w:val="a4"/>
        <w:numPr>
          <w:ilvl w:val="1"/>
          <w:numId w:val="2"/>
        </w:numPr>
        <w:tabs>
          <w:tab w:val="left" w:pos="3312"/>
        </w:tabs>
        <w:spacing w:before="93"/>
        <w:ind w:right="2583" w:firstLine="0"/>
        <w:rPr>
          <w:sz w:val="24"/>
        </w:rPr>
      </w:pP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странник</w:t>
      </w:r>
      <w:r>
        <w:rPr>
          <w:spacing w:val="-6"/>
          <w:sz w:val="24"/>
        </w:rPr>
        <w:t xml:space="preserve"> </w:t>
      </w:r>
      <w:r>
        <w:rPr>
          <w:sz w:val="24"/>
        </w:rPr>
        <w:t>прижался</w:t>
      </w:r>
      <w:r>
        <w:rPr>
          <w:spacing w:val="-7"/>
          <w:sz w:val="24"/>
        </w:rPr>
        <w:t xml:space="preserve"> </w:t>
      </w: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корня</w:t>
      </w:r>
      <w:r>
        <w:rPr>
          <w:spacing w:val="-7"/>
          <w:sz w:val="24"/>
        </w:rPr>
        <w:t xml:space="preserve"> </w:t>
      </w:r>
      <w:r>
        <w:rPr>
          <w:sz w:val="24"/>
        </w:rPr>
        <w:t>чинары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высокой; Приюта на время он молит с </w:t>
      </w:r>
      <w:proofErr w:type="spellStart"/>
      <w:r>
        <w:rPr>
          <w:sz w:val="24"/>
        </w:rPr>
        <w:t>тоскою</w:t>
      </w:r>
      <w:proofErr w:type="spellEnd"/>
      <w:r>
        <w:rPr>
          <w:sz w:val="24"/>
        </w:rPr>
        <w:t xml:space="preserve"> глубокой,</w:t>
      </w:r>
    </w:p>
    <w:p w:rsidR="00A74A5A" w:rsidRDefault="00FC4283">
      <w:pPr>
        <w:pStyle w:val="a3"/>
        <w:ind w:left="2973" w:right="2619"/>
      </w:pPr>
      <w:r>
        <w:t>И</w:t>
      </w:r>
      <w:r>
        <w:rPr>
          <w:spacing w:val="-6"/>
        </w:rPr>
        <w:t xml:space="preserve"> </w:t>
      </w:r>
      <w:r>
        <w:t>так</w:t>
      </w:r>
      <w:r>
        <w:rPr>
          <w:spacing w:val="-6"/>
        </w:rPr>
        <w:t xml:space="preserve"> </w:t>
      </w:r>
      <w:r>
        <w:t>говорит</w:t>
      </w:r>
      <w:r>
        <w:rPr>
          <w:spacing w:val="-6"/>
        </w:rPr>
        <w:t xml:space="preserve"> </w:t>
      </w:r>
      <w:r>
        <w:t>он:</w:t>
      </w:r>
      <w:r>
        <w:rPr>
          <w:spacing w:val="-5"/>
        </w:rPr>
        <w:t xml:space="preserve"> </w:t>
      </w:r>
      <w:r>
        <w:t>«Я</w:t>
      </w:r>
      <w:r>
        <w:rPr>
          <w:spacing w:val="-6"/>
        </w:rPr>
        <w:t xml:space="preserve"> </w:t>
      </w:r>
      <w:r>
        <w:t>бедный</w:t>
      </w:r>
      <w:r>
        <w:rPr>
          <w:spacing w:val="-5"/>
        </w:rPr>
        <w:t xml:space="preserve"> </w:t>
      </w:r>
      <w:r>
        <w:t>листочек</w:t>
      </w:r>
      <w:r>
        <w:rPr>
          <w:spacing w:val="-6"/>
        </w:rPr>
        <w:t xml:space="preserve"> </w:t>
      </w:r>
      <w:r>
        <w:t xml:space="preserve">дубовый, </w:t>
      </w:r>
      <w:proofErr w:type="gramStart"/>
      <w:r>
        <w:t>До</w:t>
      </w:r>
      <w:proofErr w:type="gramEnd"/>
      <w:r>
        <w:t xml:space="preserve"> срока созрел я и вырос в отчизне суровой.</w:t>
      </w:r>
    </w:p>
    <w:p w:rsidR="00A74A5A" w:rsidRDefault="00FC4283">
      <w:pPr>
        <w:pStyle w:val="a4"/>
        <w:numPr>
          <w:ilvl w:val="1"/>
          <w:numId w:val="2"/>
        </w:numPr>
        <w:tabs>
          <w:tab w:val="left" w:pos="3312"/>
        </w:tabs>
        <w:spacing w:before="91"/>
        <w:ind w:right="3159" w:firstLine="0"/>
        <w:rPr>
          <w:sz w:val="24"/>
        </w:rPr>
      </w:pPr>
      <w:r>
        <w:rPr>
          <w:sz w:val="24"/>
        </w:rPr>
        <w:t>Один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свету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ношуся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давно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я, </w:t>
      </w:r>
      <w:proofErr w:type="gramStart"/>
      <w:r>
        <w:rPr>
          <w:sz w:val="24"/>
        </w:rPr>
        <w:t>Засох</w:t>
      </w:r>
      <w:proofErr w:type="gramEnd"/>
      <w:r>
        <w:rPr>
          <w:sz w:val="24"/>
        </w:rPr>
        <w:t xml:space="preserve"> я без тени,</w:t>
      </w:r>
      <w:r>
        <w:rPr>
          <w:sz w:val="24"/>
        </w:rPr>
        <w:t xml:space="preserve"> увял я без сна и покоя.</w:t>
      </w:r>
    </w:p>
    <w:p w:rsidR="00A74A5A" w:rsidRDefault="00FC4283">
      <w:pPr>
        <w:pStyle w:val="a3"/>
        <w:ind w:left="2973" w:right="1687"/>
      </w:pPr>
      <w:r>
        <w:t>Прими</w:t>
      </w:r>
      <w:r>
        <w:rPr>
          <w:spacing w:val="-5"/>
        </w:rPr>
        <w:t xml:space="preserve"> </w:t>
      </w:r>
      <w:r>
        <w:t>же</w:t>
      </w:r>
      <w:r>
        <w:rPr>
          <w:spacing w:val="-5"/>
        </w:rPr>
        <w:t xml:space="preserve"> </w:t>
      </w:r>
      <w:r>
        <w:t>пришельца</w:t>
      </w:r>
      <w:r>
        <w:rPr>
          <w:spacing w:val="-6"/>
        </w:rPr>
        <w:t xml:space="preserve"> </w:t>
      </w:r>
      <w:r>
        <w:t>меж</w:t>
      </w:r>
      <w:r>
        <w:rPr>
          <w:spacing w:val="-6"/>
        </w:rPr>
        <w:t xml:space="preserve"> </w:t>
      </w:r>
      <w:r>
        <w:t>листьев</w:t>
      </w:r>
      <w:r>
        <w:rPr>
          <w:spacing w:val="-6"/>
        </w:rPr>
        <w:t xml:space="preserve"> </w:t>
      </w:r>
      <w:r>
        <w:t>своих</w:t>
      </w:r>
      <w:r>
        <w:rPr>
          <w:spacing w:val="-5"/>
        </w:rPr>
        <w:t xml:space="preserve"> </w:t>
      </w:r>
      <w:r>
        <w:t xml:space="preserve">изумрудных, </w:t>
      </w:r>
      <w:proofErr w:type="gramStart"/>
      <w:r>
        <w:t>Немало</w:t>
      </w:r>
      <w:proofErr w:type="gramEnd"/>
      <w:r>
        <w:t xml:space="preserve"> я знаю рассказов мудрёных и чудных».</w:t>
      </w:r>
    </w:p>
    <w:p w:rsidR="00A74A5A" w:rsidRDefault="00FC4283">
      <w:pPr>
        <w:pStyle w:val="a4"/>
        <w:numPr>
          <w:ilvl w:val="1"/>
          <w:numId w:val="2"/>
        </w:numPr>
        <w:tabs>
          <w:tab w:val="left" w:pos="3252"/>
        </w:tabs>
        <w:spacing w:before="93"/>
        <w:ind w:right="2632" w:firstLine="0"/>
        <w:rPr>
          <w:sz w:val="24"/>
        </w:rPr>
      </w:pPr>
      <w:r>
        <w:rPr>
          <w:sz w:val="24"/>
        </w:rPr>
        <w:t>«На что мне тебя? – отвечает младая чинара, – Ты</w:t>
      </w:r>
      <w:r>
        <w:rPr>
          <w:spacing w:val="-4"/>
          <w:sz w:val="24"/>
        </w:rPr>
        <w:t xml:space="preserve"> </w:t>
      </w:r>
      <w:r>
        <w:rPr>
          <w:sz w:val="24"/>
        </w:rPr>
        <w:t>пылен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жёлт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сынам</w:t>
      </w:r>
      <w:r>
        <w:rPr>
          <w:spacing w:val="-3"/>
          <w:sz w:val="24"/>
        </w:rPr>
        <w:t xml:space="preserve"> </w:t>
      </w:r>
      <w:r>
        <w:rPr>
          <w:sz w:val="24"/>
        </w:rPr>
        <w:t>моим</w:t>
      </w:r>
      <w:r>
        <w:rPr>
          <w:spacing w:val="-4"/>
          <w:sz w:val="24"/>
        </w:rPr>
        <w:t xml:space="preserve"> </w:t>
      </w:r>
      <w:r>
        <w:rPr>
          <w:sz w:val="24"/>
        </w:rPr>
        <w:t>свежим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пара. Ты много видал – да к чему мне твои небылицы?</w:t>
      </w:r>
      <w:r>
        <w:rPr>
          <w:sz w:val="24"/>
        </w:rPr>
        <w:t xml:space="preserve"> Мой слух утомили давно уж и райские птицы.</w:t>
      </w:r>
    </w:p>
    <w:p w:rsidR="00A74A5A" w:rsidRDefault="00FC4283">
      <w:pPr>
        <w:pStyle w:val="a3"/>
        <w:ind w:left="2973" w:right="2989"/>
      </w:pPr>
      <w:r>
        <w:t>Иди себе дальше; о странник! тебя я не знаю! Я</w:t>
      </w:r>
      <w:r>
        <w:rPr>
          <w:spacing w:val="-5"/>
        </w:rPr>
        <w:t xml:space="preserve"> </w:t>
      </w:r>
      <w:r>
        <w:t>солнцем</w:t>
      </w:r>
      <w:r>
        <w:rPr>
          <w:spacing w:val="-6"/>
        </w:rPr>
        <w:t xml:space="preserve"> </w:t>
      </w:r>
      <w:r>
        <w:t>любима,</w:t>
      </w:r>
      <w:r>
        <w:rPr>
          <w:spacing w:val="-5"/>
        </w:rPr>
        <w:t xml:space="preserve"> </w:t>
      </w:r>
      <w:r>
        <w:t>цвету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него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блистаю; По небу я ветви раскинула здесь на просторе, </w:t>
      </w:r>
      <w:proofErr w:type="gramStart"/>
      <w:r>
        <w:t>И</w:t>
      </w:r>
      <w:proofErr w:type="gramEnd"/>
      <w:r>
        <w:t xml:space="preserve"> корни мои умывает холодное море».</w:t>
      </w:r>
    </w:p>
    <w:p w:rsidR="00A74A5A" w:rsidRDefault="00FC4283">
      <w:pPr>
        <w:spacing w:before="92"/>
        <w:ind w:left="6033"/>
        <w:rPr>
          <w:i/>
          <w:sz w:val="24"/>
        </w:rPr>
      </w:pPr>
      <w:r>
        <w:rPr>
          <w:i/>
          <w:sz w:val="24"/>
        </w:rPr>
        <w:t>М.Ю.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Лермонтов</w:t>
      </w:r>
    </w:p>
    <w:p w:rsidR="00A74A5A" w:rsidRDefault="00A74A5A">
      <w:pPr>
        <w:rPr>
          <w:i/>
          <w:sz w:val="24"/>
        </w:rPr>
        <w:sectPr w:rsidR="00A74A5A">
          <w:pgSz w:w="11910" w:h="16840"/>
          <w:pgMar w:top="1780" w:right="708" w:bottom="800" w:left="425" w:header="709" w:footer="615" w:gutter="0"/>
          <w:cols w:space="720"/>
        </w:sectPr>
      </w:pPr>
    </w:p>
    <w:p w:rsidR="00A74A5A" w:rsidRDefault="00A74A5A">
      <w:pPr>
        <w:pStyle w:val="a3"/>
        <w:spacing w:before="77"/>
        <w:rPr>
          <w:i/>
        </w:rPr>
      </w:pPr>
    </w:p>
    <w:p w:rsidR="00A74A5A" w:rsidRDefault="00FC4283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34176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-9525</wp:posOffset>
                </wp:positionV>
                <wp:extent cx="333375" cy="333375"/>
                <wp:effectExtent l="0" t="0" r="0" b="0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375" cy="333375"/>
                          <a:chOff x="0" y="0"/>
                          <a:chExt cx="333375" cy="333375"/>
                        </a:xfrm>
                      </wpg:grpSpPr>
                      <wps:wsp>
                        <wps:cNvPr id="61" name="Graphic 61"/>
                        <wps:cNvSpPr/>
                        <wps:spPr>
                          <a:xfrm>
                            <a:off x="4762" y="4762"/>
                            <a:ext cx="32385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323850">
                                <a:moveTo>
                                  <a:pt x="162306" y="0"/>
                                </a:moveTo>
                                <a:lnTo>
                                  <a:pt x="119327" y="5778"/>
                                </a:lnTo>
                                <a:lnTo>
                                  <a:pt x="80602" y="22097"/>
                                </a:lnTo>
                                <a:lnTo>
                                  <a:pt x="47720" y="47434"/>
                                </a:lnTo>
                                <a:lnTo>
                                  <a:pt x="22267" y="80263"/>
                                </a:lnTo>
                                <a:lnTo>
                                  <a:pt x="5831" y="119062"/>
                                </a:lnTo>
                                <a:lnTo>
                                  <a:pt x="0" y="162306"/>
                                </a:lnTo>
                                <a:lnTo>
                                  <a:pt x="5831" y="205228"/>
                                </a:lnTo>
                                <a:lnTo>
                                  <a:pt x="22267" y="243811"/>
                                </a:lnTo>
                                <a:lnTo>
                                  <a:pt x="47720" y="276510"/>
                                </a:lnTo>
                                <a:lnTo>
                                  <a:pt x="80602" y="301780"/>
                                </a:lnTo>
                                <a:lnTo>
                                  <a:pt x="119327" y="318075"/>
                                </a:lnTo>
                                <a:lnTo>
                                  <a:pt x="162306" y="323850"/>
                                </a:lnTo>
                                <a:lnTo>
                                  <a:pt x="205228" y="318075"/>
                                </a:lnTo>
                                <a:lnTo>
                                  <a:pt x="243811" y="301780"/>
                                </a:lnTo>
                                <a:lnTo>
                                  <a:pt x="276510" y="276510"/>
                                </a:lnTo>
                                <a:lnTo>
                                  <a:pt x="301780" y="243811"/>
                                </a:lnTo>
                                <a:lnTo>
                                  <a:pt x="318075" y="205228"/>
                                </a:lnTo>
                                <a:lnTo>
                                  <a:pt x="323850" y="162306"/>
                                </a:lnTo>
                                <a:lnTo>
                                  <a:pt x="318075" y="119062"/>
                                </a:lnTo>
                                <a:lnTo>
                                  <a:pt x="301780" y="80264"/>
                                </a:lnTo>
                                <a:lnTo>
                                  <a:pt x="276510" y="47434"/>
                                </a:lnTo>
                                <a:lnTo>
                                  <a:pt x="243811" y="22098"/>
                                </a:lnTo>
                                <a:lnTo>
                                  <a:pt x="205228" y="5778"/>
                                </a:lnTo>
                                <a:lnTo>
                                  <a:pt x="162306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2" name="Textbox 62"/>
                        <wps:cNvSpPr txBox="1"/>
                        <wps:spPr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spacing w:before="113"/>
                                <w:ind w:left="3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0" o:spid="_x0000_s1054" style="position:absolute;left:0;text-align:left;margin-left:27.9pt;margin-top:-.75pt;width:26.25pt;height:26.25pt;z-index:251634176;mso-wrap-distance-left:0;mso-wrap-distance-right:0;mso-position-horizontal-relative:page" coordsize="3333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">
                <v:shape id="Graphic 61" o:spid="_x0000_s1055" style="position:absolute;left:4762;top:4762;width:323850;height:323850;visibility:visible;mso-wrap-style:square;v-text-anchor:top" coordsize="32385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" path="m162306,l119327,5778,80602,22097,47720,47434,22267,80263,5831,119062,,162306r5831,42922l22267,243811r25453,32699l80602,301780r38725,16295l162306,323850r42922,-5775l243811,301780r32699,-25270l301780,243811r16295,-38583l323850,162306r-5775,-43244l301780,80264,276510,47434,243811,22098,205228,5778,162306,xe" filled="f">
                  <v:path arrowok="t"/>
                </v:shape>
                <v:shape id="Textbox 62" o:spid="_x0000_s1056" type="#_x0000_t202" style="position:absolute;width:333375;height:33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A74A5A" w:rsidRDefault="00FC4283">
                        <w:pPr>
                          <w:spacing w:before="113"/>
                          <w:ind w:left="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5200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470535</wp:posOffset>
                </wp:positionV>
                <wp:extent cx="323850" cy="323850"/>
                <wp:effectExtent l="0" t="0" r="0" b="0"/>
                <wp:wrapNone/>
                <wp:docPr id="63" name="Graphic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F7ABC1" id="Graphic 63" o:spid="_x0000_s1026" style="position:absolute;margin-left:28.3pt;margin-top:37.05pt;width:25.5pt;height:25.5pt;z-index:2516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 xml:space="preserve">Выпишите из четвёртой строфы стихотворения слово, которое означает «чужак, нездешний </w:t>
      </w:r>
      <w:r>
        <w:rPr>
          <w:spacing w:val="-2"/>
        </w:rPr>
        <w:t>человек».</w:t>
      </w:r>
    </w:p>
    <w:p w:rsidR="00A74A5A" w:rsidRDefault="00A74A5A">
      <w:pPr>
        <w:pStyle w:val="a3"/>
        <w:spacing w:before="92"/>
      </w:pPr>
    </w:p>
    <w:p w:rsidR="00A74A5A" w:rsidRDefault="00FC4283">
      <w:pPr>
        <w:pStyle w:val="a3"/>
        <w:tabs>
          <w:tab w:val="left" w:pos="10596"/>
        </w:tabs>
        <w:spacing w:before="1"/>
        <w:ind w:left="993"/>
      </w:pPr>
      <w:r>
        <w:t xml:space="preserve">Ответ. </w:t>
      </w:r>
      <w:r>
        <w:rPr>
          <w:u w:val="single"/>
        </w:rPr>
        <w:tab/>
      </w:r>
    </w:p>
    <w:p w:rsidR="00A74A5A" w:rsidRDefault="00A74A5A">
      <w:pPr>
        <w:pStyle w:val="a3"/>
        <w:spacing w:before="159"/>
      </w:pPr>
    </w:p>
    <w:p w:rsidR="00A74A5A" w:rsidRDefault="00FC4283">
      <w:pPr>
        <w:pStyle w:val="a3"/>
        <w:ind w:left="993" w:right="138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36224" behindDoc="0" locked="0" layoutInCell="1" allowOverlap="1">
                <wp:simplePos x="0" y="0"/>
                <wp:positionH relativeFrom="page">
                  <wp:posOffset>323850</wp:posOffset>
                </wp:positionH>
                <wp:positionV relativeFrom="paragraph">
                  <wp:posOffset>-17145</wp:posOffset>
                </wp:positionV>
                <wp:extent cx="333375" cy="333375"/>
                <wp:effectExtent l="0" t="0" r="0" b="0"/>
                <wp:wrapNone/>
                <wp:docPr id="64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375" cy="333375"/>
                          <a:chOff x="0" y="0"/>
                          <a:chExt cx="333375" cy="333375"/>
                        </a:xfrm>
                      </wpg:grpSpPr>
                      <wps:wsp>
                        <wps:cNvPr id="65" name="Graphic 65"/>
                        <wps:cNvSpPr/>
                        <wps:spPr>
                          <a:xfrm>
                            <a:off x="4762" y="4762"/>
                            <a:ext cx="32385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323850">
                                <a:moveTo>
                                  <a:pt x="161544" y="0"/>
                                </a:moveTo>
                                <a:lnTo>
                                  <a:pt x="118621" y="5778"/>
                                </a:lnTo>
                                <a:lnTo>
                                  <a:pt x="80038" y="22097"/>
                                </a:lnTo>
                                <a:lnTo>
                                  <a:pt x="47339" y="47434"/>
                                </a:lnTo>
                                <a:lnTo>
                                  <a:pt x="22069" y="80263"/>
                                </a:lnTo>
                                <a:lnTo>
                                  <a:pt x="5774" y="119062"/>
                                </a:lnTo>
                                <a:lnTo>
                                  <a:pt x="0" y="162306"/>
                                </a:lnTo>
                                <a:lnTo>
                                  <a:pt x="5774" y="205228"/>
                                </a:lnTo>
                                <a:lnTo>
                                  <a:pt x="22069" y="243811"/>
                                </a:lnTo>
                                <a:lnTo>
                                  <a:pt x="47339" y="276510"/>
                                </a:lnTo>
                                <a:lnTo>
                                  <a:pt x="80038" y="301780"/>
                                </a:lnTo>
                                <a:lnTo>
                                  <a:pt x="118621" y="318075"/>
                                </a:lnTo>
                                <a:lnTo>
                                  <a:pt x="161544" y="323850"/>
                                </a:lnTo>
                                <a:lnTo>
                                  <a:pt x="204787" y="318075"/>
                                </a:lnTo>
                                <a:lnTo>
                                  <a:pt x="243586" y="301780"/>
                                </a:lnTo>
                                <a:lnTo>
                                  <a:pt x="276415" y="276510"/>
                                </a:lnTo>
                                <a:lnTo>
                                  <a:pt x="301752" y="243811"/>
                                </a:lnTo>
                                <a:lnTo>
                                  <a:pt x="318071" y="205228"/>
                                </a:lnTo>
                                <a:lnTo>
                                  <a:pt x="323850" y="162306"/>
                                </a:lnTo>
                                <a:lnTo>
                                  <a:pt x="318071" y="119062"/>
                                </a:lnTo>
                                <a:lnTo>
                                  <a:pt x="301752" y="80264"/>
                                </a:lnTo>
                                <a:lnTo>
                                  <a:pt x="276415" y="47434"/>
                                </a:lnTo>
                                <a:lnTo>
                                  <a:pt x="243586" y="22098"/>
                                </a:lnTo>
                                <a:lnTo>
                                  <a:pt x="204787" y="5778"/>
                                </a:lnTo>
                                <a:lnTo>
                                  <a:pt x="16154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6" name="Textbox 66"/>
                        <wps:cNvSpPr txBox="1"/>
                        <wps:spPr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spacing w:before="113"/>
                                <w:ind w:left="3" w:right="2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4" o:spid="_x0000_s1057" style="position:absolute;left:0;text-align:left;margin-left:25.5pt;margin-top:-1.35pt;width:26.25pt;height:26.25pt;z-index:251636224;mso-wrap-distance-left:0;mso-wrap-distance-right:0;mso-position-horizontal-relative:page" coordsize="3333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">
                <v:shape id="Graphic 65" o:spid="_x0000_s1058" style="position:absolute;left:4762;top:4762;width:323850;height:323850;visibility:visible;mso-wrap-style:square;v-text-anchor:top" coordsize="32385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" path="m161544,l118621,5778,80038,22097,47339,47434,22069,80263,5774,119062,,162306r5774,42922l22069,243811r25270,32699l80038,301780r38583,16295l161544,323850r43243,-5775l243586,301780r32829,-25270l301752,243811r16319,-38583l323850,162306r-5779,-43244l301752,80264,276415,47434,243586,22098,204787,5778,161544,xe" filled="f">
                  <v:path arrowok="t"/>
                </v:shape>
                <v:shape id="Textbox 66" o:spid="_x0000_s1059" type="#_x0000_t202" style="position:absolute;width:333375;height:33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" filled="f" stroked="f">
                  <v:textbox inset="0,0,0,0">
                    <w:txbxContent>
                      <w:p w:rsidR="00A74A5A" w:rsidRDefault="00FC4283">
                        <w:pPr>
                          <w:spacing w:before="113"/>
                          <w:ind w:left="3" w:right="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Установите соответствие между примерами из текста и названиями средств художественной выразительности: к каждой позиции первого столбца подберите</w:t>
      </w:r>
      <w:r>
        <w:t xml:space="preserve"> соответствующую позицию из второго столбца.</w:t>
      </w:r>
    </w:p>
    <w:p w:rsidR="00A74A5A" w:rsidRDefault="00FC4283">
      <w:pPr>
        <w:pStyle w:val="a3"/>
        <w:tabs>
          <w:tab w:val="left" w:pos="6489"/>
        </w:tabs>
        <w:spacing w:before="217" w:line="204" w:lineRule="auto"/>
        <w:ind w:left="7119" w:right="629" w:hanging="4206"/>
      </w:pPr>
      <w:r>
        <w:rPr>
          <w:spacing w:val="-2"/>
          <w:position w:val="-3"/>
          <w:sz w:val="28"/>
        </w:rPr>
        <w:t>ПРИМЕРЫ</w:t>
      </w:r>
      <w:r>
        <w:rPr>
          <w:position w:val="-3"/>
          <w:sz w:val="28"/>
        </w:rPr>
        <w:tab/>
      </w:r>
      <w:r>
        <w:t>СРЕДСТВА</w:t>
      </w:r>
      <w:r>
        <w:rPr>
          <w:spacing w:val="-15"/>
        </w:rPr>
        <w:t xml:space="preserve"> </w:t>
      </w:r>
      <w:r>
        <w:t xml:space="preserve">ХУДОЖЕСТВЕННОЙ </w:t>
      </w:r>
      <w:r>
        <w:rPr>
          <w:spacing w:val="-2"/>
        </w:rPr>
        <w:t>ВЫРАЗИТЕЛЬНОСТИ</w:t>
      </w:r>
    </w:p>
    <w:p w:rsidR="00A74A5A" w:rsidRDefault="00A74A5A">
      <w:pPr>
        <w:pStyle w:val="a3"/>
        <w:spacing w:line="204" w:lineRule="auto"/>
        <w:sectPr w:rsidR="00A74A5A">
          <w:pgSz w:w="11910" w:h="16840"/>
          <w:pgMar w:top="1780" w:right="708" w:bottom="800" w:left="425" w:header="709" w:footer="615" w:gutter="0"/>
          <w:cols w:space="720"/>
        </w:sectPr>
      </w:pPr>
    </w:p>
    <w:p w:rsidR="00A74A5A" w:rsidRDefault="00FC4283">
      <w:pPr>
        <w:pStyle w:val="a3"/>
        <w:spacing w:before="31" w:line="261" w:lineRule="auto"/>
        <w:ind w:left="993" w:right="1830"/>
      </w:pPr>
      <w:r>
        <w:t>А)</w:t>
      </w:r>
      <w:r>
        <w:rPr>
          <w:spacing w:val="-6"/>
        </w:rPr>
        <w:t xml:space="preserve"> </w:t>
      </w:r>
      <w:r>
        <w:t>…увял</w:t>
      </w:r>
      <w:r>
        <w:rPr>
          <w:spacing w:val="-6"/>
        </w:rPr>
        <w:t xml:space="preserve"> </w:t>
      </w:r>
      <w:r>
        <w:t>я</w:t>
      </w:r>
      <w:r>
        <w:rPr>
          <w:spacing w:val="-8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сна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 xml:space="preserve">покоя… Б) </w:t>
      </w:r>
      <w:proofErr w:type="gramStart"/>
      <w:r>
        <w:t>С</w:t>
      </w:r>
      <w:proofErr w:type="gramEnd"/>
      <w:r>
        <w:t xml:space="preserve"> ней шепчется ветер…</w:t>
      </w:r>
    </w:p>
    <w:p w:rsidR="00A74A5A" w:rsidRDefault="00FC4283">
      <w:pPr>
        <w:spacing w:line="273" w:lineRule="exact"/>
        <w:ind w:left="993"/>
        <w:rPr>
          <w:sz w:val="24"/>
        </w:rPr>
      </w:pPr>
      <w:r>
        <w:rPr>
          <w:sz w:val="24"/>
        </w:rPr>
        <w:t>В)</w:t>
      </w:r>
      <w:r>
        <w:rPr>
          <w:spacing w:val="-4"/>
          <w:sz w:val="24"/>
        </w:rPr>
        <w:t xml:space="preserve"> </w:t>
      </w:r>
      <w:r>
        <w:rPr>
          <w:sz w:val="24"/>
        </w:rPr>
        <w:t>Немало</w:t>
      </w:r>
      <w:r>
        <w:rPr>
          <w:spacing w:val="-3"/>
          <w:sz w:val="24"/>
        </w:rPr>
        <w:t xml:space="preserve"> </w:t>
      </w: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знаю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рассказов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мудрёных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b/>
          <w:i/>
          <w:spacing w:val="-2"/>
          <w:sz w:val="24"/>
        </w:rPr>
        <w:t>чудных</w:t>
      </w:r>
      <w:r>
        <w:rPr>
          <w:spacing w:val="-2"/>
          <w:sz w:val="24"/>
        </w:rPr>
        <w:t>.</w:t>
      </w:r>
    </w:p>
    <w:p w:rsidR="00A74A5A" w:rsidRDefault="00FC4283">
      <w:pPr>
        <w:pStyle w:val="a4"/>
        <w:numPr>
          <w:ilvl w:val="0"/>
          <w:numId w:val="3"/>
        </w:numPr>
        <w:tabs>
          <w:tab w:val="left" w:pos="556"/>
        </w:tabs>
        <w:spacing w:before="8"/>
        <w:rPr>
          <w:sz w:val="24"/>
        </w:rPr>
      </w:pPr>
      <w:r>
        <w:br w:type="column"/>
      </w:r>
      <w:r>
        <w:rPr>
          <w:spacing w:val="-2"/>
          <w:sz w:val="24"/>
        </w:rPr>
        <w:t>олицетворение</w:t>
      </w:r>
    </w:p>
    <w:p w:rsidR="00A74A5A" w:rsidRDefault="00FC4283">
      <w:pPr>
        <w:pStyle w:val="a4"/>
        <w:numPr>
          <w:ilvl w:val="0"/>
          <w:numId w:val="3"/>
        </w:numPr>
        <w:tabs>
          <w:tab w:val="left" w:pos="556"/>
        </w:tabs>
        <w:rPr>
          <w:sz w:val="24"/>
        </w:rPr>
      </w:pPr>
      <w:r>
        <w:rPr>
          <w:spacing w:val="-2"/>
          <w:sz w:val="24"/>
        </w:rPr>
        <w:t>эпитет</w:t>
      </w:r>
    </w:p>
    <w:p w:rsidR="00A74A5A" w:rsidRDefault="00FC4283">
      <w:pPr>
        <w:pStyle w:val="a4"/>
        <w:numPr>
          <w:ilvl w:val="0"/>
          <w:numId w:val="3"/>
        </w:numPr>
        <w:tabs>
          <w:tab w:val="left" w:pos="556"/>
        </w:tabs>
        <w:spacing w:before="4"/>
        <w:rPr>
          <w:sz w:val="24"/>
        </w:rPr>
      </w:pPr>
      <w:r>
        <w:rPr>
          <w:spacing w:val="-2"/>
          <w:sz w:val="24"/>
        </w:rPr>
        <w:t>сравнение</w:t>
      </w:r>
    </w:p>
    <w:p w:rsidR="00A74A5A" w:rsidRDefault="00FC4283">
      <w:pPr>
        <w:pStyle w:val="a4"/>
        <w:numPr>
          <w:ilvl w:val="0"/>
          <w:numId w:val="3"/>
        </w:numPr>
        <w:tabs>
          <w:tab w:val="left" w:pos="556"/>
        </w:tabs>
        <w:rPr>
          <w:sz w:val="24"/>
        </w:rPr>
      </w:pPr>
      <w:r>
        <w:rPr>
          <w:spacing w:val="-2"/>
          <w:sz w:val="24"/>
        </w:rPr>
        <w:t>метафора</w:t>
      </w:r>
    </w:p>
    <w:p w:rsidR="00A74A5A" w:rsidRDefault="00A74A5A">
      <w:pPr>
        <w:pStyle w:val="a4"/>
        <w:rPr>
          <w:sz w:val="24"/>
        </w:rPr>
        <w:sectPr w:rsidR="00A74A5A">
          <w:type w:val="continuous"/>
          <w:pgSz w:w="11910" w:h="16840"/>
          <w:pgMar w:top="1780" w:right="708" w:bottom="800" w:left="425" w:header="709" w:footer="615" w:gutter="0"/>
          <w:cols w:num="2" w:space="720" w:equalWidth="0">
            <w:col w:w="6038" w:space="40"/>
            <w:col w:w="4699"/>
          </w:cols>
        </w:sectPr>
      </w:pPr>
    </w:p>
    <w:p w:rsidR="00A74A5A" w:rsidRDefault="00A74A5A">
      <w:pPr>
        <w:pStyle w:val="a3"/>
        <w:spacing w:before="2"/>
      </w:pPr>
    </w:p>
    <w:p w:rsidR="00A74A5A" w:rsidRDefault="00FC4283">
      <w:pPr>
        <w:pStyle w:val="a3"/>
        <w:spacing w:before="1" w:line="645" w:lineRule="auto"/>
        <w:ind w:left="1000" w:right="1687" w:hanging="8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7248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404495</wp:posOffset>
                </wp:positionV>
                <wp:extent cx="323850" cy="323850"/>
                <wp:effectExtent l="0" t="0" r="0" b="0"/>
                <wp:wrapNone/>
                <wp:docPr id="67" name="Graphic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AFB965" id="Graphic 67" o:spid="_x0000_s1026" style="position:absolute;margin-left:28.3pt;margin-top:31.85pt;width:25.5pt;height:25.5pt;z-index:25163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0320" behindDoc="0" locked="0" layoutInCell="1" allowOverlap="1">
                <wp:simplePos x="0" y="0"/>
                <wp:positionH relativeFrom="page">
                  <wp:posOffset>1579245</wp:posOffset>
                </wp:positionH>
                <wp:positionV relativeFrom="paragraph">
                  <wp:posOffset>294005</wp:posOffset>
                </wp:positionV>
                <wp:extent cx="946150" cy="541655"/>
                <wp:effectExtent l="0" t="0" r="0" b="0"/>
                <wp:wrapNone/>
                <wp:docPr id="68" name="Text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150" cy="5416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54"/>
                              <w:gridCol w:w="513"/>
                              <w:gridCol w:w="394"/>
                            </w:tblGrid>
                            <w:tr w:rsidR="00A74A5A">
                              <w:trPr>
                                <w:trHeight w:val="275"/>
                              </w:trPr>
                              <w:tc>
                                <w:tcPr>
                                  <w:tcW w:w="454" w:type="dxa"/>
                                </w:tcPr>
                                <w:p w:rsidR="00A74A5A" w:rsidRDefault="00FC4283">
                                  <w:pPr>
                                    <w:pStyle w:val="TableParagraph"/>
                                    <w:spacing w:line="256" w:lineRule="exact"/>
                                    <w:ind w:left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513" w:type="dxa"/>
                                </w:tcPr>
                                <w:p w:rsidR="00A74A5A" w:rsidRDefault="00FC4283">
                                  <w:pPr>
                                    <w:pStyle w:val="TableParagraph"/>
                                    <w:spacing w:line="256" w:lineRule="exact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</w:tcPr>
                                <w:p w:rsidR="00A74A5A" w:rsidRDefault="00FC4283">
                                  <w:pPr>
                                    <w:pStyle w:val="TableParagraph"/>
                                    <w:spacing w:line="256" w:lineRule="exact"/>
                                    <w:ind w:left="1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A74A5A">
                              <w:trPr>
                                <w:trHeight w:val="548"/>
                              </w:trPr>
                              <w:tc>
                                <w:tcPr>
                                  <w:tcW w:w="454" w:type="dxa"/>
                                </w:tcPr>
                                <w:p w:rsidR="00A74A5A" w:rsidRDefault="00A74A5A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513" w:type="dxa"/>
                                </w:tcPr>
                                <w:p w:rsidR="00A74A5A" w:rsidRDefault="00A74A5A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394" w:type="dxa"/>
                                </w:tcPr>
                                <w:p w:rsidR="00A74A5A" w:rsidRDefault="00A74A5A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</w:tr>
                          </w:tbl>
                          <w:p w:rsidR="00A74A5A" w:rsidRDefault="00A74A5A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8" o:spid="_x0000_s1060" type="#_x0000_t202" style="position:absolute;left:0;text-align:left;margin-left:124.35pt;margin-top:23.15pt;width:74.5pt;height:42.65pt;z-index:2516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54"/>
                        <w:gridCol w:w="513"/>
                        <w:gridCol w:w="394"/>
                      </w:tblGrid>
                      <w:tr w:rsidR="00A74A5A">
                        <w:trPr>
                          <w:trHeight w:val="275"/>
                        </w:trPr>
                        <w:tc>
                          <w:tcPr>
                            <w:tcW w:w="454" w:type="dxa"/>
                          </w:tcPr>
                          <w:p w:rsidR="00A74A5A" w:rsidRDefault="00FC4283">
                            <w:pPr>
                              <w:pStyle w:val="TableParagraph"/>
                              <w:spacing w:line="256" w:lineRule="exact"/>
                              <w:ind w:left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513" w:type="dxa"/>
                          </w:tcPr>
                          <w:p w:rsidR="00A74A5A" w:rsidRDefault="00FC4283">
                            <w:pPr>
                              <w:pStyle w:val="TableParagraph"/>
                              <w:spacing w:line="256" w:lineRule="exact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394" w:type="dxa"/>
                          </w:tcPr>
                          <w:p w:rsidR="00A74A5A" w:rsidRDefault="00FC4283">
                            <w:pPr>
                              <w:pStyle w:val="TableParagraph"/>
                              <w:spacing w:line="256" w:lineRule="exact"/>
                              <w:ind w:left="11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</w:tc>
                      </w:tr>
                      <w:tr w:rsidR="00A74A5A">
                        <w:trPr>
                          <w:trHeight w:val="548"/>
                        </w:trPr>
                        <w:tc>
                          <w:tcPr>
                            <w:tcW w:w="454" w:type="dxa"/>
                          </w:tcPr>
                          <w:p w:rsidR="00A74A5A" w:rsidRDefault="00A74A5A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513" w:type="dxa"/>
                          </w:tcPr>
                          <w:p w:rsidR="00A74A5A" w:rsidRDefault="00A74A5A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394" w:type="dxa"/>
                          </w:tcPr>
                          <w:p w:rsidR="00A74A5A" w:rsidRDefault="00A74A5A">
                            <w:pPr>
                              <w:pStyle w:val="TableParagraph"/>
                              <w:ind w:left="0"/>
                            </w:pPr>
                          </w:p>
                        </w:tc>
                      </w:tr>
                    </w:tbl>
                    <w:p w:rsidR="00A74A5A" w:rsidRDefault="00A74A5A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Запишите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таблицу</w:t>
      </w:r>
      <w:r>
        <w:rPr>
          <w:spacing w:val="-3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6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соответствующими</w:t>
      </w:r>
      <w:r>
        <w:rPr>
          <w:spacing w:val="-6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p w:rsidR="00A74A5A" w:rsidRDefault="00FC4283">
      <w:pPr>
        <w:pStyle w:val="a3"/>
        <w:spacing w:before="128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3088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245745</wp:posOffset>
                </wp:positionV>
                <wp:extent cx="6257290" cy="532765"/>
                <wp:effectExtent l="0" t="0" r="0" b="0"/>
                <wp:wrapTopAndBottom/>
                <wp:docPr id="69" name="Text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53276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74A5A" w:rsidRDefault="00FC4283">
                            <w:pPr>
                              <w:ind w:left="103" w:right="102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 xml:space="preserve">Дайте развёрнутый ответ на задание 5. Старайтесь чётко отвечать на поставленный вопрос, следите за логикой своих рассуждений,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опирайтесь на текст стихотворения. Объём высказывания – не менее 30 слов.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9" o:spid="_x0000_s1061" type="#_x0000_t202" style="position:absolute;margin-left:65.5pt;margin-top:19.35pt;width:492.7pt;height:41.95pt;z-index:-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" filled="f" strokeweight=".16931mm">
                <v:textbox inset="0,0,0,0">
                  <w:txbxContent>
                    <w:p w:rsidR="00A74A5A" w:rsidRDefault="00FC4283">
                      <w:pPr>
                        <w:ind w:left="103" w:right="102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Дайте развёрнутый ответ на задание 5. Старайтесь чётко отвечать на поставленный вопрос, следите за логикой своих рассуждений, </w:t>
                      </w:r>
                      <w:r>
                        <w:rPr>
                          <w:b/>
                          <w:i/>
                          <w:sz w:val="24"/>
                        </w:rPr>
                        <w:t>опирайтесь на текст стихотворения. Объём высказывания – не менее 30 слов.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A74A5A" w:rsidRDefault="00A74A5A">
      <w:pPr>
        <w:pStyle w:val="a3"/>
      </w:pPr>
    </w:p>
    <w:p w:rsidR="00A74A5A" w:rsidRDefault="00FC4283">
      <w:pPr>
        <w:pStyle w:val="a3"/>
        <w:tabs>
          <w:tab w:val="left" w:pos="10586"/>
        </w:tabs>
        <w:spacing w:line="480" w:lineRule="auto"/>
        <w:ind w:left="993" w:right="18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2128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785495</wp:posOffset>
                </wp:positionV>
                <wp:extent cx="6096000" cy="1270"/>
                <wp:effectExtent l="0" t="0" r="0" b="0"/>
                <wp:wrapNone/>
                <wp:docPr id="70" name="Graphic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E08397" id="Graphic 70" o:spid="_x0000_s1026" style="position:absolute;margin-left:70.9pt;margin-top:61.85pt;width:480pt;height:.1pt;z-index:25163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3152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1048385</wp:posOffset>
                </wp:positionV>
                <wp:extent cx="6096000" cy="1270"/>
                <wp:effectExtent l="0" t="0" r="0" b="0"/>
                <wp:wrapNone/>
                <wp:docPr id="71" name="Graphic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8056C0" id="Graphic 71" o:spid="_x0000_s1026" style="position:absolute;margin-left:70.9pt;margin-top:82.55pt;width:480pt;height:.1pt;z-index:25163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8272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389255</wp:posOffset>
                </wp:positionV>
                <wp:extent cx="323850" cy="323850"/>
                <wp:effectExtent l="0" t="0" r="0" b="0"/>
                <wp:wrapNone/>
                <wp:docPr id="72" name="Graphic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98C016" id="Graphic 72" o:spid="_x0000_s1026" style="position:absolute;margin-left:28.3pt;margin-top:30.65pt;width:25.5pt;height:25.5pt;z-index: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9296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769620</wp:posOffset>
                </wp:positionV>
                <wp:extent cx="323850" cy="323850"/>
                <wp:effectExtent l="0" t="0" r="0" b="0"/>
                <wp:wrapNone/>
                <wp:docPr id="73" name="Graphic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9CAD3C" id="Graphic 73" o:spid="_x0000_s1026" style="position:absolute;margin-left:28.3pt;margin-top:60.6pt;width:25.5pt;height:25.5pt;z-index: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41344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-73660</wp:posOffset>
                </wp:positionV>
                <wp:extent cx="340360" cy="339725"/>
                <wp:effectExtent l="0" t="0" r="0" b="0"/>
                <wp:wrapNone/>
                <wp:docPr id="74" name="Group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75" name="Graphic 75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6" name="Textbox 76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spacing w:before="14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4" o:spid="_x0000_s1062" style="position:absolute;left:0;text-align:left;margin-left:27.9pt;margin-top:-5.8pt;width:26.8pt;height:26.75pt;z-index:251641344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">
                <v:shape id="Graphic 75" o:spid="_x0000_s1063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76" o:spid="_x0000_s1064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r4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" filled="f" stroked="f">
                  <v:textbox inset="0,0,0,0">
                    <w:txbxContent>
                      <w:p w:rsidR="00A74A5A" w:rsidRDefault="00FC4283">
                        <w:pPr>
                          <w:spacing w:before="14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pacing w:val="-2"/>
        </w:rPr>
        <w:t>Объясните,</w:t>
      </w:r>
      <w:r>
        <w:rPr>
          <w:spacing w:val="-15"/>
        </w:rPr>
        <w:t xml:space="preserve"> </w:t>
      </w:r>
      <w:r>
        <w:rPr>
          <w:spacing w:val="-2"/>
        </w:rPr>
        <w:t>как</w:t>
      </w:r>
      <w:r>
        <w:rPr>
          <w:spacing w:val="-13"/>
        </w:rPr>
        <w:t xml:space="preserve"> </w:t>
      </w:r>
      <w:r>
        <w:rPr>
          <w:spacing w:val="-2"/>
        </w:rPr>
        <w:t>антитеза</w:t>
      </w:r>
      <w:r>
        <w:rPr>
          <w:spacing w:val="-13"/>
        </w:rPr>
        <w:t xml:space="preserve"> </w:t>
      </w:r>
      <w:r>
        <w:rPr>
          <w:spacing w:val="-2"/>
        </w:rPr>
        <w:t>(противопоставление)</w:t>
      </w:r>
      <w:r>
        <w:rPr>
          <w:spacing w:val="-13"/>
        </w:rPr>
        <w:t xml:space="preserve"> </w:t>
      </w:r>
      <w:r>
        <w:rPr>
          <w:spacing w:val="-2"/>
        </w:rPr>
        <w:t>помогает</w:t>
      </w:r>
      <w:r>
        <w:rPr>
          <w:spacing w:val="-13"/>
        </w:rPr>
        <w:t xml:space="preserve"> </w:t>
      </w:r>
      <w:r>
        <w:rPr>
          <w:spacing w:val="-2"/>
        </w:rPr>
        <w:t>воссоздать</w:t>
      </w:r>
      <w:r>
        <w:rPr>
          <w:spacing w:val="-13"/>
        </w:rPr>
        <w:t xml:space="preserve"> </w:t>
      </w:r>
      <w:r>
        <w:rPr>
          <w:spacing w:val="-2"/>
        </w:rPr>
        <w:t>настроение</w:t>
      </w:r>
      <w:r>
        <w:rPr>
          <w:spacing w:val="-13"/>
        </w:rPr>
        <w:t xml:space="preserve"> </w:t>
      </w:r>
      <w:r>
        <w:rPr>
          <w:spacing w:val="-2"/>
        </w:rPr>
        <w:t xml:space="preserve">стихотворения. </w:t>
      </w:r>
      <w:r>
        <w:t>Ответ.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A74A5A" w:rsidRDefault="00A74A5A">
      <w:pPr>
        <w:pStyle w:val="a3"/>
        <w:rPr>
          <w:sz w:val="20"/>
        </w:rPr>
      </w:pPr>
    </w:p>
    <w:p w:rsidR="00A74A5A" w:rsidRDefault="00FC4283">
      <w:pPr>
        <w:pStyle w:val="a3"/>
        <w:spacing w:before="22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4112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304165</wp:posOffset>
                </wp:positionV>
                <wp:extent cx="323850" cy="323850"/>
                <wp:effectExtent l="0" t="0" r="0" b="0"/>
                <wp:wrapTopAndBottom/>
                <wp:docPr id="77" name="Graphic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26AE7E" id="Graphic 77" o:spid="_x0000_s1026" style="position:absolute;margin-left:28.3pt;margin-top:23.95pt;width:25.5pt;height:25.5pt;z-index:-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513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464185</wp:posOffset>
                </wp:positionV>
                <wp:extent cx="6096000" cy="1270"/>
                <wp:effectExtent l="0" t="0" r="0" b="0"/>
                <wp:wrapTopAndBottom/>
                <wp:docPr id="78" name="Graphic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37001D" id="Graphic 78" o:spid="_x0000_s1026" style="position:absolute;margin-left:70.9pt;margin-top:36.55pt;width:480pt;height:.1pt;z-index:-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616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727075</wp:posOffset>
                </wp:positionV>
                <wp:extent cx="6096000" cy="1270"/>
                <wp:effectExtent l="0" t="0" r="0" b="0"/>
                <wp:wrapTopAndBottom/>
                <wp:docPr id="79" name="Graphic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647B45" id="Graphic 79" o:spid="_x0000_s1026" style="position:absolute;margin-left:70.9pt;margin-top:57.25pt;width:480pt;height:.1pt;z-index:-2516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718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989965</wp:posOffset>
                </wp:positionV>
                <wp:extent cx="6096000" cy="1270"/>
                <wp:effectExtent l="0" t="0" r="0" b="0"/>
                <wp:wrapTopAndBottom/>
                <wp:docPr id="80" name="Graphic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2EAAC" id="Graphic 80" o:spid="_x0000_s1026" style="position:absolute;margin-left:70.9pt;margin-top:77.95pt;width:480pt;height:.1pt;z-index:-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820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1252855</wp:posOffset>
                </wp:positionV>
                <wp:extent cx="6096000" cy="1270"/>
                <wp:effectExtent l="0" t="0" r="0" b="0"/>
                <wp:wrapTopAndBottom/>
                <wp:docPr id="81" name="Graphic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800707" id="Graphic 81" o:spid="_x0000_s1026" style="position:absolute;margin-left:70.9pt;margin-top:98.65pt;width:480pt;height:.1pt;z-index:-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923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1515745</wp:posOffset>
                </wp:positionV>
                <wp:extent cx="6096000" cy="1270"/>
                <wp:effectExtent l="0" t="0" r="0" b="0"/>
                <wp:wrapTopAndBottom/>
                <wp:docPr id="82" name="Graphic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B0407E" id="Graphic 82" o:spid="_x0000_s1026" style="position:absolute;margin-left:70.9pt;margin-top:119.35pt;width:480pt;height:.1pt;z-index:-25163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025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1778635</wp:posOffset>
                </wp:positionV>
                <wp:extent cx="6096000" cy="1270"/>
                <wp:effectExtent l="0" t="0" r="0" b="0"/>
                <wp:wrapTopAndBottom/>
                <wp:docPr id="83" name="Graphic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F75A0" id="Graphic 83" o:spid="_x0000_s1026" style="position:absolute;margin-left:70.9pt;margin-top:140.05pt;width:480pt;height:.1pt;z-index:-2516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128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2041525</wp:posOffset>
                </wp:positionV>
                <wp:extent cx="6096000" cy="1270"/>
                <wp:effectExtent l="0" t="0" r="0" b="0"/>
                <wp:wrapTopAndBottom/>
                <wp:docPr id="84" name="Graphic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7FE444" id="Graphic 84" o:spid="_x0000_s1026" style="position:absolute;margin-left:70.9pt;margin-top:160.75pt;width:480pt;height:.1pt;z-index:-2516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230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2304415</wp:posOffset>
                </wp:positionV>
                <wp:extent cx="6096000" cy="1270"/>
                <wp:effectExtent l="0" t="0" r="0" b="0"/>
                <wp:wrapTopAndBottom/>
                <wp:docPr id="85" name="Graphic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4AA589" id="Graphic 85" o:spid="_x0000_s1026" style="position:absolute;margin-left:70.9pt;margin-top:181.45pt;width:480pt;height:.1pt;z-index:-25163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332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2567305</wp:posOffset>
                </wp:positionV>
                <wp:extent cx="6096000" cy="1270"/>
                <wp:effectExtent l="0" t="0" r="0" b="0"/>
                <wp:wrapTopAndBottom/>
                <wp:docPr id="86" name="Graphic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5E656C" id="Graphic 86" o:spid="_x0000_s1026" style="position:absolute;margin-left:70.9pt;margin-top:202.15pt;width:480pt;height:.1pt;z-index:-25163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A74A5A" w:rsidRDefault="00A74A5A">
      <w:pPr>
        <w:pStyle w:val="a3"/>
        <w:spacing w:before="9"/>
        <w:rPr>
          <w:sz w:val="1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rPr>
          <w:sz w:val="20"/>
        </w:rPr>
        <w:sectPr w:rsidR="00A74A5A">
          <w:type w:val="continuous"/>
          <w:pgSz w:w="11910" w:h="16840"/>
          <w:pgMar w:top="1780" w:right="708" w:bottom="800" w:left="425" w:header="709" w:footer="615" w:gutter="0"/>
          <w:cols w:space="720"/>
        </w:sectPr>
      </w:pPr>
    </w:p>
    <w:p w:rsidR="00A74A5A" w:rsidRDefault="00FC4283">
      <w:pPr>
        <w:pStyle w:val="a3"/>
        <w:spacing w:before="11"/>
        <w:rPr>
          <w:sz w:val="6"/>
        </w:rPr>
      </w:pPr>
      <w:r>
        <w:rPr>
          <w:noProof/>
          <w:sz w:val="6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45440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4218305</wp:posOffset>
                </wp:positionV>
                <wp:extent cx="6096000" cy="1270"/>
                <wp:effectExtent l="0" t="0" r="0" b="0"/>
                <wp:wrapNone/>
                <wp:docPr id="87" name="Graphic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B5FC09" id="Graphic 87" o:spid="_x0000_s1026" style="position:absolute;margin-left:70.9pt;margin-top:332.15pt;width:480pt;height:.1pt;z-index: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" path="m,l6096000,e" filled="f" strokeweight=".48pt">
                <v:path arrowok="t"/>
                <w10:wrap anchorx="page" anchory="page"/>
              </v:shape>
            </w:pict>
          </mc:Fallback>
        </mc:AlternateContent>
      </w:r>
    </w:p>
    <w:p w:rsidR="00A74A5A" w:rsidRDefault="00FC4283">
      <w:pPr>
        <w:ind w:left="880" w:right="-4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6257290" cy="532765"/>
                <wp:effectExtent l="9525" t="0" r="635" b="10159"/>
                <wp:docPr id="88" name="Text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53276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74A5A" w:rsidRDefault="00FC4283">
                            <w:pPr>
                              <w:ind w:left="103" w:right="99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 xml:space="preserve">Напишите мини-сочинение.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Старайтесь чётко отвечать на поставленные вопросы, следите за логикой своих рассуждений. Опирайтесь на текст выбранного Вами произведения. Объём высказывания – не менее 60 слов.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88" o:spid="_x0000_s1065" type="#_x0000_t202" style="width:492.7pt;height:4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" filled="f" strokeweight=".16931mm">
                <v:textbox inset="0,0,0,0">
                  <w:txbxContent>
                    <w:p w:rsidR="00A74A5A" w:rsidRDefault="00FC4283">
                      <w:pPr>
                        <w:ind w:left="103" w:right="99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Напишите мини-сочинение. </w:t>
                      </w:r>
                      <w:r>
                        <w:rPr>
                          <w:b/>
                          <w:i/>
                          <w:sz w:val="24"/>
                        </w:rPr>
                        <w:t>Старайтесь чётко отвечать на поставленные вопросы, следите за логикой своих рассуждений. Опирайтесь на текст выбранного Вами произведения. Объём высказывания – не менее 60 слов.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74A5A" w:rsidRDefault="00FC4283">
      <w:pPr>
        <w:pStyle w:val="a3"/>
        <w:spacing w:before="264"/>
        <w:ind w:left="993" w:right="138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46464" behindDoc="0" locked="0" layoutInCell="1" allowOverlap="1">
                <wp:simplePos x="0" y="0"/>
                <wp:positionH relativeFrom="page">
                  <wp:posOffset>323850</wp:posOffset>
                </wp:positionH>
                <wp:positionV relativeFrom="paragraph">
                  <wp:posOffset>99060</wp:posOffset>
                </wp:positionV>
                <wp:extent cx="339725" cy="339725"/>
                <wp:effectExtent l="0" t="0" r="0" b="0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9725" cy="339725"/>
                          <a:chOff x="0" y="0"/>
                          <a:chExt cx="339725" cy="339725"/>
                        </a:xfrm>
                      </wpg:grpSpPr>
                      <wps:wsp>
                        <wps:cNvPr id="90" name="Graphic 90"/>
                        <wps:cNvSpPr/>
                        <wps:spPr>
                          <a:xfrm>
                            <a:off x="4762" y="4762"/>
                            <a:ext cx="330200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0" h="330200">
                                <a:moveTo>
                                  <a:pt x="164592" y="0"/>
                                </a:moveTo>
                                <a:lnTo>
                                  <a:pt x="120914" y="5898"/>
                                </a:lnTo>
                                <a:lnTo>
                                  <a:pt x="81618" y="22549"/>
                                </a:lnTo>
                                <a:lnTo>
                                  <a:pt x="48291" y="48386"/>
                                </a:lnTo>
                                <a:lnTo>
                                  <a:pt x="22521" y="81844"/>
                                </a:lnTo>
                                <a:lnTo>
                                  <a:pt x="5894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4" y="209031"/>
                                </a:lnTo>
                                <a:lnTo>
                                  <a:pt x="22521" y="248327"/>
                                </a:lnTo>
                                <a:lnTo>
                                  <a:pt x="48291" y="281654"/>
                                </a:lnTo>
                                <a:lnTo>
                                  <a:pt x="81618" y="307424"/>
                                </a:lnTo>
                                <a:lnTo>
                                  <a:pt x="120914" y="324051"/>
                                </a:lnTo>
                                <a:lnTo>
                                  <a:pt x="164592" y="329946"/>
                                </a:lnTo>
                                <a:lnTo>
                                  <a:pt x="208590" y="324051"/>
                                </a:lnTo>
                                <a:lnTo>
                                  <a:pt x="248101" y="307424"/>
                                </a:lnTo>
                                <a:lnTo>
                                  <a:pt x="281559" y="281654"/>
                                </a:lnTo>
                                <a:lnTo>
                                  <a:pt x="307396" y="248327"/>
                                </a:lnTo>
                                <a:lnTo>
                                  <a:pt x="324047" y="209031"/>
                                </a:lnTo>
                                <a:lnTo>
                                  <a:pt x="329946" y="165354"/>
                                </a:lnTo>
                                <a:lnTo>
                                  <a:pt x="324047" y="121355"/>
                                </a:lnTo>
                                <a:lnTo>
                                  <a:pt x="307396" y="81844"/>
                                </a:lnTo>
                                <a:lnTo>
                                  <a:pt x="281559" y="48387"/>
                                </a:lnTo>
                                <a:lnTo>
                                  <a:pt x="248101" y="22549"/>
                                </a:lnTo>
                                <a:lnTo>
                                  <a:pt x="208590" y="5898"/>
                                </a:lnTo>
                                <a:lnTo>
                                  <a:pt x="164592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1" name="Textbox 91"/>
                        <wps:cNvSpPr txBox="1"/>
                        <wps:spPr>
                          <a:xfrm>
                            <a:off x="0" y="0"/>
                            <a:ext cx="339725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spacing w:before="140"/>
                                <w:ind w:right="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9" o:spid="_x0000_s1066" style="position:absolute;left:0;text-align:left;margin-left:25.5pt;margin-top:7.8pt;width:26.75pt;height:26.75pt;z-index:251646464;mso-wrap-distance-left:0;mso-wrap-distance-right:0;mso-position-horizontal-relative:page;mso-position-vertical-relative:text" coordsize="339725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">
                <v:shape id="Graphic 90" o:spid="_x0000_s1067" style="position:absolute;left:4762;top:4762;width:330200;height:330200;visibility:visible;mso-wrap-style:square;v-text-anchor:top" coordsize="330200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" path="m164592,l120914,5898,81618,22549,48291,48386,22521,81844,5894,121355,,165354r5894,43677l22521,248327r25770,33327l81618,307424r39296,16627l164592,329946r43998,-5895l248101,307424r33458,-25770l307396,248327r16651,-39296l329946,165354r-5899,-43999l307396,81844,281559,48387,248101,22549,208590,5898,164592,xe" filled="f">
                  <v:path arrowok="t"/>
                </v:shape>
                <v:shape id="Textbox 91" o:spid="_x0000_s1068" type="#_x0000_t202" style="position:absolute;width:339725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" filled="f" stroked="f">
                  <v:textbox inset="0,0,0,0">
                    <w:txbxContent>
                      <w:p w:rsidR="00A74A5A" w:rsidRDefault="00FC4283">
                        <w:pPr>
                          <w:spacing w:before="140"/>
                          <w:ind w:right="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Вспомните,</w:t>
      </w:r>
      <w:r>
        <w:rPr>
          <w:spacing w:val="-14"/>
        </w:rPr>
        <w:t xml:space="preserve"> </w:t>
      </w:r>
      <w:r>
        <w:t>какие</w:t>
      </w:r>
      <w:r>
        <w:rPr>
          <w:spacing w:val="-14"/>
        </w:rPr>
        <w:t xml:space="preserve"> </w:t>
      </w:r>
      <w:r>
        <w:t>герои</w:t>
      </w:r>
      <w:r>
        <w:rPr>
          <w:spacing w:val="-14"/>
        </w:rPr>
        <w:t xml:space="preserve"> </w:t>
      </w:r>
      <w:r>
        <w:t>(героини)</w:t>
      </w:r>
      <w:r>
        <w:rPr>
          <w:spacing w:val="-13"/>
        </w:rPr>
        <w:t xml:space="preserve"> </w:t>
      </w:r>
      <w:r>
        <w:t>литературных</w:t>
      </w:r>
      <w:r>
        <w:rPr>
          <w:spacing w:val="-12"/>
        </w:rPr>
        <w:t xml:space="preserve"> </w:t>
      </w:r>
      <w:r>
        <w:t>произведений,</w:t>
      </w:r>
      <w:r>
        <w:rPr>
          <w:spacing w:val="-14"/>
        </w:rPr>
        <w:t xml:space="preserve"> </w:t>
      </w:r>
      <w:r>
        <w:t>которые</w:t>
      </w:r>
      <w:r>
        <w:rPr>
          <w:spacing w:val="-12"/>
        </w:rPr>
        <w:t xml:space="preserve"> </w:t>
      </w:r>
      <w:r>
        <w:t>Вы</w:t>
      </w:r>
      <w:r>
        <w:rPr>
          <w:spacing w:val="-14"/>
        </w:rPr>
        <w:t xml:space="preserve"> </w:t>
      </w:r>
      <w:r>
        <w:t>о</w:t>
      </w:r>
      <w:r>
        <w:t>бсуждали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этом году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уроках</w:t>
      </w:r>
      <w:r>
        <w:rPr>
          <w:spacing w:val="-12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читали</w:t>
      </w:r>
      <w:r>
        <w:rPr>
          <w:spacing w:val="-13"/>
        </w:rPr>
        <w:t xml:space="preserve"> </w:t>
      </w:r>
      <w:r>
        <w:t>самостоятельно,</w:t>
      </w:r>
      <w:r>
        <w:rPr>
          <w:spacing w:val="-12"/>
        </w:rPr>
        <w:t xml:space="preserve"> </w:t>
      </w:r>
      <w:r>
        <w:t>проявляют</w:t>
      </w:r>
      <w:r>
        <w:rPr>
          <w:spacing w:val="-13"/>
        </w:rPr>
        <w:t xml:space="preserve"> </w:t>
      </w:r>
      <w:r>
        <w:t>находчивость,</w:t>
      </w:r>
      <w:r>
        <w:rPr>
          <w:spacing w:val="-12"/>
        </w:rPr>
        <w:t xml:space="preserve"> </w:t>
      </w:r>
      <w:r>
        <w:t>смекалку.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кого</w:t>
      </w:r>
      <w:r>
        <w:rPr>
          <w:spacing w:val="-12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этих героев</w:t>
      </w:r>
      <w:r>
        <w:rPr>
          <w:spacing w:val="-7"/>
        </w:rPr>
        <w:t xml:space="preserve"> </w:t>
      </w:r>
      <w:r>
        <w:t>(героинь)</w:t>
      </w:r>
      <w:r>
        <w:rPr>
          <w:spacing w:val="-6"/>
        </w:rPr>
        <w:t xml:space="preserve"> </w:t>
      </w:r>
      <w:r>
        <w:t>Вы</w:t>
      </w:r>
      <w:r>
        <w:rPr>
          <w:spacing w:val="-6"/>
        </w:rPr>
        <w:t xml:space="preserve"> </w:t>
      </w:r>
      <w:r>
        <w:t>хотели</w:t>
      </w:r>
      <w:r>
        <w:rPr>
          <w:spacing w:val="-7"/>
        </w:rPr>
        <w:t xml:space="preserve"> </w:t>
      </w:r>
      <w:r>
        <w:t>бы</w:t>
      </w:r>
      <w:r>
        <w:rPr>
          <w:spacing w:val="-7"/>
        </w:rPr>
        <w:t xml:space="preserve"> </w:t>
      </w:r>
      <w:r>
        <w:t>брать</w:t>
      </w:r>
      <w:r>
        <w:rPr>
          <w:spacing w:val="-6"/>
        </w:rPr>
        <w:t xml:space="preserve"> </w:t>
      </w:r>
      <w:r>
        <w:t>пример?</w:t>
      </w:r>
      <w:r>
        <w:rPr>
          <w:spacing w:val="-6"/>
        </w:rPr>
        <w:t xml:space="preserve"> </w:t>
      </w:r>
      <w:r>
        <w:t>Почему?</w:t>
      </w:r>
      <w:r>
        <w:rPr>
          <w:spacing w:val="-6"/>
        </w:rPr>
        <w:t xml:space="preserve"> </w:t>
      </w:r>
      <w:r>
        <w:t>Дайте</w:t>
      </w:r>
      <w:r>
        <w:rPr>
          <w:spacing w:val="-6"/>
        </w:rPr>
        <w:t xml:space="preserve"> </w:t>
      </w:r>
      <w:r>
        <w:t>развёрнутый</w:t>
      </w:r>
      <w:r>
        <w:rPr>
          <w:spacing w:val="-5"/>
        </w:rPr>
        <w:t xml:space="preserve"> </w:t>
      </w:r>
      <w:r>
        <w:t>ответ,</w:t>
      </w:r>
      <w:r>
        <w:rPr>
          <w:spacing w:val="-6"/>
        </w:rPr>
        <w:t xml:space="preserve"> </w:t>
      </w:r>
      <w:r>
        <w:t>опираясь</w:t>
      </w:r>
      <w:r>
        <w:rPr>
          <w:spacing w:val="-7"/>
        </w:rPr>
        <w:t xml:space="preserve"> </w:t>
      </w:r>
      <w:r>
        <w:t>на текст выбранного Вами произведения.</w:t>
      </w:r>
    </w:p>
    <w:p w:rsidR="00A74A5A" w:rsidRDefault="00FC4283">
      <w:pPr>
        <w:pStyle w:val="a3"/>
        <w:tabs>
          <w:tab w:val="left" w:pos="10586"/>
        </w:tabs>
        <w:spacing w:before="184"/>
        <w:ind w:left="993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2368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551815</wp:posOffset>
                </wp:positionV>
                <wp:extent cx="6096000" cy="1270"/>
                <wp:effectExtent l="0" t="0" r="0" b="0"/>
                <wp:wrapNone/>
                <wp:docPr id="92" name="Graphic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C0AF58" id="Graphic 92" o:spid="_x0000_s1026" style="position:absolute;margin-left:70.9pt;margin-top:43.45pt;width:480pt;height:.1pt;z-index: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R7+QEAAC4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Xcm7hRRedezR&#10;09gOPuH29IFWnPUSnnHcEcOk9dRgl/5ZhTjllp4vLTWnKDQfLsu7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3392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814705</wp:posOffset>
                </wp:positionV>
                <wp:extent cx="6096000" cy="1270"/>
                <wp:effectExtent l="0" t="0" r="0" b="0"/>
                <wp:wrapNone/>
                <wp:docPr id="93" name="Graphic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D075A8" id="Graphic 93" o:spid="_x0000_s1026" style="position:absolute;margin-left:70.9pt;margin-top:64.15pt;width:480pt;height:.1pt;z-index: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4416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1340485</wp:posOffset>
                </wp:positionV>
                <wp:extent cx="6096000" cy="1270"/>
                <wp:effectExtent l="0" t="0" r="0" b="0"/>
                <wp:wrapNone/>
                <wp:docPr id="94" name="Graphic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C10E7D" id="Graphic 94" o:spid="_x0000_s1026" style="position:absolute;margin-left:70.9pt;margin-top:105.55pt;width:480pt;height:.1pt;z-index: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7488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158750</wp:posOffset>
                </wp:positionV>
                <wp:extent cx="323850" cy="323850"/>
                <wp:effectExtent l="0" t="0" r="0" b="0"/>
                <wp:wrapNone/>
                <wp:docPr id="95" name="Graphic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785B9D" id="Graphic 95" o:spid="_x0000_s1026" style="position:absolute;margin-left:28.3pt;margin-top:12.5pt;width:25.5pt;height:25.5pt;z-index: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8512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540385</wp:posOffset>
                </wp:positionV>
                <wp:extent cx="323850" cy="323850"/>
                <wp:effectExtent l="0" t="0" r="0" b="0"/>
                <wp:wrapNone/>
                <wp:docPr id="96" name="Graphic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07288" id="Graphic 96" o:spid="_x0000_s1026" style="position:absolute;margin-left:28.3pt;margin-top:42.55pt;width:25.5pt;height:25.5pt;z-index: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9536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1307465</wp:posOffset>
                </wp:positionV>
                <wp:extent cx="323850" cy="323850"/>
                <wp:effectExtent l="0" t="0" r="0" b="0"/>
                <wp:wrapNone/>
                <wp:docPr id="97" name="Graphic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892EDF" id="Graphic 97" o:spid="_x0000_s1026" style="position:absolute;margin-left:28.3pt;margin-top:102.95pt;width:25.5pt;height:25.5pt;z-index: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>Ответ.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A74A5A" w:rsidRDefault="00A74A5A">
      <w:pPr>
        <w:pStyle w:val="a3"/>
        <w:rPr>
          <w:sz w:val="20"/>
        </w:rPr>
      </w:pPr>
    </w:p>
    <w:p w:rsidR="00A74A5A" w:rsidRDefault="00A74A5A">
      <w:pPr>
        <w:pStyle w:val="a3"/>
        <w:rPr>
          <w:sz w:val="20"/>
        </w:rPr>
      </w:pPr>
    </w:p>
    <w:p w:rsidR="00A74A5A" w:rsidRDefault="00A74A5A">
      <w:pPr>
        <w:pStyle w:val="a3"/>
        <w:rPr>
          <w:sz w:val="20"/>
        </w:rPr>
      </w:pPr>
    </w:p>
    <w:p w:rsidR="00A74A5A" w:rsidRDefault="00FC4283">
      <w:pPr>
        <w:pStyle w:val="a3"/>
        <w:spacing w:before="4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4352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189865</wp:posOffset>
                </wp:positionV>
                <wp:extent cx="323850" cy="323850"/>
                <wp:effectExtent l="0" t="0" r="0" b="0"/>
                <wp:wrapTopAndBottom/>
                <wp:docPr id="98" name="Graphic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3B9201" id="Graphic 98" o:spid="_x0000_s1026" style="position:absolute;margin-left:28.3pt;margin-top:14.95pt;width:25.5pt;height:25.5pt;z-index:-25163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537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347345</wp:posOffset>
                </wp:positionV>
                <wp:extent cx="6096000" cy="1270"/>
                <wp:effectExtent l="0" t="0" r="0" b="0"/>
                <wp:wrapTopAndBottom/>
                <wp:docPr id="99" name="Graphic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54A5F4" id="Graphic 99" o:spid="_x0000_s1026" style="position:absolute;margin-left:70.9pt;margin-top:27.35pt;width:480pt;height:.1pt;z-index:-25163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dBh+QEAAC4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A74A5A" w:rsidRDefault="00A74A5A">
      <w:pPr>
        <w:pStyle w:val="a3"/>
        <w:rPr>
          <w:sz w:val="20"/>
        </w:rPr>
      </w:pPr>
    </w:p>
    <w:p w:rsidR="00A74A5A" w:rsidRDefault="00A74A5A">
      <w:pPr>
        <w:pStyle w:val="a3"/>
        <w:rPr>
          <w:sz w:val="20"/>
        </w:rPr>
      </w:pPr>
    </w:p>
    <w:p w:rsidR="00A74A5A" w:rsidRDefault="00A74A5A">
      <w:pPr>
        <w:pStyle w:val="a3"/>
        <w:rPr>
          <w:sz w:val="20"/>
        </w:rPr>
      </w:pPr>
    </w:p>
    <w:p w:rsidR="00A74A5A" w:rsidRDefault="00FC4283">
      <w:pPr>
        <w:pStyle w:val="a3"/>
        <w:spacing w:before="28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640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178435</wp:posOffset>
                </wp:positionV>
                <wp:extent cx="6096000" cy="1270"/>
                <wp:effectExtent l="0" t="0" r="0" b="0"/>
                <wp:wrapTopAndBottom/>
                <wp:docPr id="100" name="Graphic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B32483" id="Graphic 100" o:spid="_x0000_s1026" style="position:absolute;margin-left:70.9pt;margin-top:14.05pt;width:480pt;height:.1pt;z-index:-25163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742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441325</wp:posOffset>
                </wp:positionV>
                <wp:extent cx="6096000" cy="1270"/>
                <wp:effectExtent l="0" t="0" r="0" b="0"/>
                <wp:wrapTopAndBottom/>
                <wp:docPr id="101" name="Graphic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E8E45A" id="Graphic 101" o:spid="_x0000_s1026" style="position:absolute;margin-left:70.9pt;margin-top:34.75pt;width:480pt;height:.1pt;z-index:-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Msf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844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704215</wp:posOffset>
                </wp:positionV>
                <wp:extent cx="6096000" cy="1270"/>
                <wp:effectExtent l="0" t="0" r="0" b="0"/>
                <wp:wrapTopAndBottom/>
                <wp:docPr id="102" name="Graphic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25DBDC" id="Graphic 102" o:spid="_x0000_s1026" style="position:absolute;margin-left:70.9pt;margin-top:55.45pt;width:480pt;height:.1pt;z-index:-25162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0X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947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967105</wp:posOffset>
                </wp:positionV>
                <wp:extent cx="6096000" cy="1270"/>
                <wp:effectExtent l="0" t="0" r="0" b="0"/>
                <wp:wrapTopAndBottom/>
                <wp:docPr id="103" name="Graphic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F808E2" id="Graphic 103" o:spid="_x0000_s1026" style="position:absolute;margin-left:70.9pt;margin-top:76.15pt;width:480pt;height:.1pt;z-index:-25162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+8Q+gEAADAEAAAOAAAAZHJzL2Uyb0RvYy54bWysU8GO2jAQvVfqP1i+lwQq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049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1229995</wp:posOffset>
                </wp:positionV>
                <wp:extent cx="6096000" cy="1270"/>
                <wp:effectExtent l="0" t="0" r="0" b="0"/>
                <wp:wrapTopAndBottom/>
                <wp:docPr id="104" name="Graphic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DCE639" id="Graphic 104" o:spid="_x0000_s1026" style="position:absolute;margin-left:70.9pt;margin-top:96.85pt;width:480pt;height:.1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AG+gEAADAEAAAOAAAAZHJzL2Uyb0RvYy54bWysU8GO2jAQvVfqP1i+lwRU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152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1492885</wp:posOffset>
                </wp:positionV>
                <wp:extent cx="6096000" cy="1270"/>
                <wp:effectExtent l="0" t="0" r="0" b="0"/>
                <wp:wrapTopAndBottom/>
                <wp:docPr id="105" name="Graphic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A6F10E" id="Graphic 105" o:spid="_x0000_s1026" style="position:absolute;margin-left:70.9pt;margin-top:117.55pt;width:480pt;height:.1pt;z-index:-25162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4IB+gEAADA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254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1755775</wp:posOffset>
                </wp:positionV>
                <wp:extent cx="6096000" cy="1270"/>
                <wp:effectExtent l="0" t="0" r="0" b="0"/>
                <wp:wrapTopAndBottom/>
                <wp:docPr id="106" name="Graphic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869AB1" id="Graphic 106" o:spid="_x0000_s1026" style="position:absolute;margin-left:70.9pt;margin-top:138.25pt;width:480pt;height:.1pt;z-index:-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TQJ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356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2018665</wp:posOffset>
                </wp:positionV>
                <wp:extent cx="6096000" cy="1270"/>
                <wp:effectExtent l="0" t="0" r="0" b="0"/>
                <wp:wrapTopAndBottom/>
                <wp:docPr id="107" name="Graphic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67A178" id="Graphic 107" o:spid="_x0000_s1026" style="position:absolute;margin-left:70.9pt;margin-top:158.95pt;width:480pt;height:.1pt;z-index:-25162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459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2281555</wp:posOffset>
                </wp:positionV>
                <wp:extent cx="6096000" cy="1270"/>
                <wp:effectExtent l="0" t="0" r="0" b="0"/>
                <wp:wrapTopAndBottom/>
                <wp:docPr id="108" name="Graphic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07DA1E" id="Graphic 108" o:spid="_x0000_s1026" style="position:absolute;margin-left:70.9pt;margin-top:179.65pt;width:480pt;height:.1pt;z-index:-25162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8ok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561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2544445</wp:posOffset>
                </wp:positionV>
                <wp:extent cx="6096000" cy="1270"/>
                <wp:effectExtent l="0" t="0" r="0" b="0"/>
                <wp:wrapTopAndBottom/>
                <wp:docPr id="109" name="Graphic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A99807" id="Graphic 109" o:spid="_x0000_s1026" style="position:absolute;margin-left:70.9pt;margin-top:200.35pt;width:480pt;height:.1pt;z-index:-25162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lgj+QEAADA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664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2807335</wp:posOffset>
                </wp:positionV>
                <wp:extent cx="6096000" cy="1270"/>
                <wp:effectExtent l="0" t="0" r="0" b="0"/>
                <wp:wrapTopAndBottom/>
                <wp:docPr id="110" name="Graphic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3A3FAE" id="Graphic 110" o:spid="_x0000_s1026" style="position:absolute;margin-left:70.9pt;margin-top:221.05pt;width:480pt;height:.1pt;z-index:-25161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766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3070225</wp:posOffset>
                </wp:positionV>
                <wp:extent cx="6096000" cy="1270"/>
                <wp:effectExtent l="0" t="0" r="0" b="0"/>
                <wp:wrapTopAndBottom/>
                <wp:docPr id="111" name="Graphic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E984D6" id="Graphic 111" o:spid="_x0000_s1026" style="position:absolute;margin-left:70.9pt;margin-top:241.75pt;width:480pt;height:.1pt;z-index:-25161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XoT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868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3333115</wp:posOffset>
                </wp:positionV>
                <wp:extent cx="6096000" cy="1270"/>
                <wp:effectExtent l="0" t="0" r="0" b="0"/>
                <wp:wrapTopAndBottom/>
                <wp:docPr id="112" name="Graphic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0990E3" id="Graphic 112" o:spid="_x0000_s1026" style="position:absolute;margin-left:70.9pt;margin-top:262.45pt;width:480pt;height:.1pt;z-index:-25161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8wb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971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3596005</wp:posOffset>
                </wp:positionV>
                <wp:extent cx="6096000" cy="1270"/>
                <wp:effectExtent l="0" t="0" r="0" b="0"/>
                <wp:wrapTopAndBottom/>
                <wp:docPr id="113" name="Graphic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7B94BA" id="Graphic 113" o:spid="_x0000_s1026" style="position:absolute;margin-left:70.9pt;margin-top:283.15pt;width:480pt;height:.1pt;z-index:-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l4c+gEAADAEAAAOAAAAZHJzL2Uyb0RvYy54bWysU8GO2jAQvVfqP1i+lwQq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spacing w:before="155"/>
        <w:rPr>
          <w:sz w:val="20"/>
        </w:rPr>
      </w:pPr>
    </w:p>
    <w:p w:rsidR="00A74A5A" w:rsidRDefault="00A74A5A">
      <w:pPr>
        <w:pStyle w:val="a3"/>
        <w:rPr>
          <w:sz w:val="20"/>
        </w:rPr>
        <w:sectPr w:rsidR="00A74A5A">
          <w:pgSz w:w="11910" w:h="16840"/>
          <w:pgMar w:top="1780" w:right="708" w:bottom="800" w:left="425" w:header="709" w:footer="615" w:gutter="0"/>
          <w:cols w:space="720"/>
        </w:sectPr>
      </w:pPr>
    </w:p>
    <w:p w:rsidR="00A74A5A" w:rsidRDefault="00FC4283">
      <w:pPr>
        <w:pStyle w:val="2"/>
        <w:spacing w:before="80"/>
        <w:ind w:left="3503"/>
        <w:jc w:val="left"/>
      </w:pPr>
      <w:r>
        <w:lastRenderedPageBreak/>
        <w:t>Система</w:t>
      </w:r>
      <w:r>
        <w:rPr>
          <w:spacing w:val="-8"/>
        </w:rPr>
        <w:t xml:space="preserve"> </w:t>
      </w:r>
      <w:r>
        <w:t>оценивания</w:t>
      </w:r>
      <w:r>
        <w:rPr>
          <w:spacing w:val="-7"/>
        </w:rPr>
        <w:t xml:space="preserve"> </w:t>
      </w:r>
      <w:r>
        <w:t>проверочной</w:t>
      </w:r>
      <w:r>
        <w:rPr>
          <w:spacing w:val="-7"/>
        </w:rPr>
        <w:t xml:space="preserve"> </w:t>
      </w:r>
      <w:r>
        <w:rPr>
          <w:spacing w:val="-2"/>
        </w:rPr>
        <w:t>работы</w:t>
      </w:r>
    </w:p>
    <w:p w:rsidR="00A74A5A" w:rsidRDefault="00A74A5A">
      <w:pPr>
        <w:pStyle w:val="a3"/>
        <w:spacing w:before="108"/>
        <w:rPr>
          <w:b/>
        </w:rPr>
      </w:pPr>
    </w:p>
    <w:p w:rsidR="00A74A5A" w:rsidRDefault="00FC4283">
      <w:pPr>
        <w:spacing w:before="1"/>
        <w:ind w:left="507"/>
        <w:rPr>
          <w:sz w:val="60"/>
        </w:rPr>
      </w:pPr>
      <w:r>
        <w:rPr>
          <w:noProof/>
          <w:sz w:val="60"/>
          <w:lang w:eastAsia="ru-RU"/>
        </w:rPr>
        <mc:AlternateContent>
          <mc:Choice Requires="wps">
            <w:drawing>
              <wp:anchor distT="0" distB="0" distL="0" distR="0" simplePos="0" relativeHeight="251651584" behindDoc="0" locked="0" layoutInCell="1" allowOverlap="1">
                <wp:simplePos x="0" y="0"/>
                <wp:positionH relativeFrom="page">
                  <wp:posOffset>831215</wp:posOffset>
                </wp:positionH>
                <wp:positionV relativeFrom="paragraph">
                  <wp:posOffset>13970</wp:posOffset>
                </wp:positionV>
                <wp:extent cx="6257290" cy="369570"/>
                <wp:effectExtent l="0" t="0" r="0" b="0"/>
                <wp:wrapNone/>
                <wp:docPr id="114" name="Textbox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36957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74A5A" w:rsidRDefault="00FC4283">
                            <w:pPr>
                              <w:ind w:left="93" w:right="9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При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оценивании</w:t>
                            </w:r>
                            <w:r>
                              <w:rPr>
                                <w:spacing w:val="3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ответов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допущенные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обучающимися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орфографические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пунктуационные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ошибки не учитываются</w:t>
                            </w:r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4" o:spid="_x0000_s1069" type="#_x0000_t202" style="position:absolute;left:0;text-align:left;margin-left:65.45pt;margin-top:1.1pt;width:492.7pt;height:29.1pt;z-index: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" filled="f" strokeweight="1.5pt">
                <v:textbox inset="0,0,0,0">
                  <w:txbxContent>
                    <w:p w:rsidR="00A74A5A" w:rsidRDefault="00FC4283">
                      <w:pPr>
                        <w:ind w:left="93" w:right="94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При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оценивании</w:t>
                      </w:r>
                      <w:r>
                        <w:rPr>
                          <w:spacing w:val="3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ответов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допущенные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обучающимися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орфографические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и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 xml:space="preserve">пунктуационные </w:t>
                      </w:r>
                      <w:r>
                        <w:rPr>
                          <w:b/>
                          <w:sz w:val="24"/>
                        </w:rPr>
                        <w:t>ошибки не учитываются</w:t>
                      </w:r>
                      <w:r>
                        <w:rPr>
                          <w:sz w:val="2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60"/>
        </w:rPr>
        <w:t>!</w:t>
      </w:r>
    </w:p>
    <w:p w:rsidR="00A74A5A" w:rsidRDefault="00FC4283">
      <w:pPr>
        <w:pStyle w:val="a3"/>
        <w:spacing w:before="109"/>
        <w:ind w:left="1701"/>
        <w:jc w:val="both"/>
      </w:pPr>
      <w:r>
        <w:t>Правильный</w:t>
      </w:r>
      <w:r>
        <w:rPr>
          <w:spacing w:val="-5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каждое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2</w:t>
      </w:r>
      <w:r>
        <w:rPr>
          <w:spacing w:val="5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оценивается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2"/>
        </w:rPr>
        <w:t>баллом.</w:t>
      </w:r>
    </w:p>
    <w:p w:rsidR="00A74A5A" w:rsidRDefault="00FC4283">
      <w:pPr>
        <w:pStyle w:val="a3"/>
        <w:ind w:left="993" w:right="138" w:firstLine="708"/>
        <w:jc w:val="both"/>
      </w:pPr>
      <w:r>
        <w:t>Правильный ответ на задание 4 оценивается 2 баллами. Если в ответе допущена одна ошибка (в том числе не указана одна необходимая цифра или указана лишняя цифра), выставляется 1 балл; если в ответе допущено две ошибки и более, то выставляется 0 балл</w:t>
      </w:r>
      <w:r>
        <w:t>ов.</w:t>
      </w:r>
    </w:p>
    <w:p w:rsidR="00A74A5A" w:rsidRDefault="00A74A5A">
      <w:pPr>
        <w:pStyle w:val="a3"/>
        <w:spacing w:before="49"/>
        <w:rPr>
          <w:sz w:val="20"/>
        </w:rPr>
      </w:pPr>
    </w:p>
    <w:tbl>
      <w:tblPr>
        <w:tblW w:w="0" w:type="auto"/>
        <w:tblInd w:w="1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0"/>
        <w:gridCol w:w="2896"/>
        <w:gridCol w:w="2896"/>
      </w:tblGrid>
      <w:tr w:rsidR="00A74A5A">
        <w:trPr>
          <w:trHeight w:val="305"/>
        </w:trPr>
        <w:tc>
          <w:tcPr>
            <w:tcW w:w="2990" w:type="dxa"/>
          </w:tcPr>
          <w:p w:rsidR="00A74A5A" w:rsidRDefault="00FC4283">
            <w:pPr>
              <w:pStyle w:val="TableParagraph"/>
              <w:spacing w:before="14" w:line="271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5792" w:type="dxa"/>
            <w:gridSpan w:val="2"/>
          </w:tcPr>
          <w:p w:rsidR="00A74A5A" w:rsidRDefault="00FC4283">
            <w:pPr>
              <w:pStyle w:val="TableParagraph"/>
              <w:spacing w:before="14" w:line="271" w:lineRule="exact"/>
              <w:ind w:left="1854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A74A5A">
        <w:trPr>
          <w:trHeight w:val="306"/>
        </w:trPr>
        <w:tc>
          <w:tcPr>
            <w:tcW w:w="2990" w:type="dxa"/>
          </w:tcPr>
          <w:p w:rsidR="00A74A5A" w:rsidRDefault="00FC4283">
            <w:pPr>
              <w:pStyle w:val="TableParagraph"/>
              <w:spacing w:before="12"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792" w:type="dxa"/>
            <w:gridSpan w:val="2"/>
          </w:tcPr>
          <w:p w:rsidR="00A74A5A" w:rsidRDefault="00FC4283">
            <w:pPr>
              <w:pStyle w:val="TableParagraph"/>
              <w:spacing w:before="12"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идея</w:t>
            </w:r>
          </w:p>
        </w:tc>
      </w:tr>
      <w:tr w:rsidR="00A74A5A">
        <w:trPr>
          <w:trHeight w:val="305"/>
        </w:trPr>
        <w:tc>
          <w:tcPr>
            <w:tcW w:w="2990" w:type="dxa"/>
          </w:tcPr>
          <w:p w:rsidR="00A74A5A" w:rsidRDefault="00FC4283">
            <w:pPr>
              <w:pStyle w:val="TableParagraph"/>
              <w:spacing w:before="12" w:line="273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792" w:type="dxa"/>
            <w:gridSpan w:val="2"/>
          </w:tcPr>
          <w:p w:rsidR="00A74A5A" w:rsidRDefault="00FC4283">
            <w:pPr>
              <w:pStyle w:val="TableParagraph"/>
              <w:spacing w:before="12"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рассказ</w:t>
            </w:r>
          </w:p>
        </w:tc>
      </w:tr>
      <w:tr w:rsidR="00A74A5A">
        <w:trPr>
          <w:trHeight w:val="581"/>
        </w:trPr>
        <w:tc>
          <w:tcPr>
            <w:tcW w:w="2990" w:type="dxa"/>
          </w:tcPr>
          <w:p w:rsidR="00A74A5A" w:rsidRDefault="00FC4283">
            <w:pPr>
              <w:pStyle w:val="TableParagraph"/>
              <w:spacing w:before="150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96" w:type="dxa"/>
          </w:tcPr>
          <w:p w:rsidR="00A74A5A" w:rsidRDefault="00FC4283">
            <w:pPr>
              <w:pStyle w:val="TableParagraph"/>
              <w:spacing w:before="9" w:line="270" w:lineRule="atLeast"/>
              <w:ind w:left="882" w:hanging="677"/>
              <w:rPr>
                <w:sz w:val="24"/>
              </w:rPr>
            </w:pPr>
            <w:r>
              <w:rPr>
                <w:spacing w:val="-2"/>
                <w:sz w:val="24"/>
              </w:rPr>
              <w:t>милостыню/милостыни/ милостыня</w:t>
            </w:r>
          </w:p>
        </w:tc>
        <w:tc>
          <w:tcPr>
            <w:tcW w:w="2896" w:type="dxa"/>
          </w:tcPr>
          <w:p w:rsidR="00A74A5A" w:rsidRDefault="00FC4283">
            <w:pPr>
              <w:pStyle w:val="TableParagraph"/>
              <w:spacing w:before="150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пришелец/пришельца</w:t>
            </w:r>
          </w:p>
        </w:tc>
      </w:tr>
      <w:tr w:rsidR="00A74A5A">
        <w:trPr>
          <w:trHeight w:val="306"/>
        </w:trPr>
        <w:tc>
          <w:tcPr>
            <w:tcW w:w="2990" w:type="dxa"/>
          </w:tcPr>
          <w:p w:rsidR="00A74A5A" w:rsidRDefault="00FC4283">
            <w:pPr>
              <w:pStyle w:val="TableParagraph"/>
              <w:spacing w:before="12"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96" w:type="dxa"/>
          </w:tcPr>
          <w:p w:rsidR="00A74A5A" w:rsidRDefault="00FC4283">
            <w:pPr>
              <w:pStyle w:val="TableParagraph"/>
              <w:spacing w:before="12"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214</w:t>
            </w:r>
          </w:p>
        </w:tc>
        <w:tc>
          <w:tcPr>
            <w:tcW w:w="2896" w:type="dxa"/>
          </w:tcPr>
          <w:p w:rsidR="00A74A5A" w:rsidRDefault="00FC4283">
            <w:pPr>
              <w:pStyle w:val="TableParagraph"/>
              <w:spacing w:before="12"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412</w:t>
            </w:r>
          </w:p>
        </w:tc>
      </w:tr>
    </w:tbl>
    <w:p w:rsidR="00A74A5A" w:rsidRDefault="00FC4283">
      <w:pPr>
        <w:pStyle w:val="a3"/>
        <w:spacing w:before="275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50560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100330</wp:posOffset>
                </wp:positionV>
                <wp:extent cx="340360" cy="339725"/>
                <wp:effectExtent l="0" t="0" r="0" b="0"/>
                <wp:wrapNone/>
                <wp:docPr id="115" name="Group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16" name="Graphic 116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" name="Textbox 117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spacing w:before="14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5" o:spid="_x0000_s1070" style="position:absolute;left:0;text-align:left;margin-left:27.9pt;margin-top:7.9pt;width:26.8pt;height:26.75pt;z-index:251650560;mso-wrap-distance-left:0;mso-wrap-distance-right:0;mso-position-horizontal-relative:page;mso-position-vertical-relative:text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">
                <v:shape id="Graphic 116" o:spid="_x0000_s1071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117" o:spid="_x0000_s1072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" filled="f" stroked="f">
                  <v:textbox inset="0,0,0,0">
                    <w:txbxContent>
                      <w:p w:rsidR="00A74A5A" w:rsidRDefault="00FC4283">
                        <w:pPr>
                          <w:spacing w:before="14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Объясните,</w:t>
      </w:r>
      <w:r>
        <w:rPr>
          <w:spacing w:val="-6"/>
        </w:rPr>
        <w:t xml:space="preserve"> </w:t>
      </w:r>
      <w:r>
        <w:t>почему</w:t>
      </w:r>
      <w:r>
        <w:rPr>
          <w:spacing w:val="-4"/>
        </w:rPr>
        <w:t xml:space="preserve"> </w:t>
      </w:r>
      <w:r>
        <w:t>автор</w:t>
      </w:r>
      <w:r>
        <w:rPr>
          <w:spacing w:val="-5"/>
        </w:rPr>
        <w:t xml:space="preserve"> </w:t>
      </w:r>
      <w:r>
        <w:t>называет</w:t>
      </w:r>
      <w:r>
        <w:rPr>
          <w:spacing w:val="-4"/>
        </w:rPr>
        <w:t xml:space="preserve"> </w:t>
      </w:r>
      <w:r>
        <w:t>душу</w:t>
      </w:r>
      <w:r>
        <w:rPr>
          <w:spacing w:val="-4"/>
        </w:rPr>
        <w:t xml:space="preserve"> </w:t>
      </w:r>
      <w:proofErr w:type="spellStart"/>
      <w:r>
        <w:t>Мерцалова</w:t>
      </w:r>
      <w:proofErr w:type="spellEnd"/>
      <w:r>
        <w:rPr>
          <w:spacing w:val="-5"/>
        </w:rPr>
        <w:t xml:space="preserve"> </w:t>
      </w:r>
      <w:r>
        <w:rPr>
          <w:spacing w:val="-2"/>
        </w:rPr>
        <w:t>«истерзанной».</w:t>
      </w:r>
    </w:p>
    <w:p w:rsidR="00A74A5A" w:rsidRDefault="00A74A5A">
      <w:pPr>
        <w:pStyle w:val="a3"/>
        <w:spacing w:before="3"/>
        <w:rPr>
          <w:sz w:val="16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A74A5A">
        <w:trPr>
          <w:trHeight w:val="612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9"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оцениванию</w:t>
            </w:r>
          </w:p>
          <w:p w:rsidR="00A74A5A" w:rsidRDefault="00FC4283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(допускаются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смысла)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29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A74A5A">
        <w:trPr>
          <w:trHeight w:val="2819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6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  <w:u w:val="single"/>
              </w:rPr>
              <w:t>Возможный вариант ответа</w:t>
            </w:r>
            <w:r>
              <w:rPr>
                <w:sz w:val="24"/>
              </w:rPr>
              <w:t xml:space="preserve">: </w:t>
            </w:r>
            <w:proofErr w:type="spellStart"/>
            <w:r>
              <w:rPr>
                <w:i/>
                <w:sz w:val="24"/>
              </w:rPr>
              <w:t>Мерцалов</w:t>
            </w:r>
            <w:proofErr w:type="spellEnd"/>
            <w:r>
              <w:rPr>
                <w:i/>
                <w:sz w:val="24"/>
              </w:rPr>
              <w:t xml:space="preserve"> измучен жизненными испытаниями, которые выпали на его долю, и безуспешными попытками исправить ситуацию. Его</w:t>
            </w:r>
            <w:r>
              <w:rPr>
                <w:i/>
                <w:spacing w:val="68"/>
                <w:sz w:val="24"/>
              </w:rPr>
              <w:t xml:space="preserve"> </w:t>
            </w:r>
            <w:r>
              <w:rPr>
                <w:i/>
                <w:sz w:val="24"/>
              </w:rPr>
              <w:t>одолевают</w:t>
            </w:r>
            <w:r>
              <w:rPr>
                <w:i/>
                <w:spacing w:val="68"/>
                <w:sz w:val="24"/>
              </w:rPr>
              <w:t xml:space="preserve"> </w:t>
            </w:r>
            <w:r>
              <w:rPr>
                <w:i/>
                <w:sz w:val="24"/>
              </w:rPr>
              <w:t>тяжёлые</w:t>
            </w:r>
            <w:r>
              <w:rPr>
                <w:i/>
                <w:spacing w:val="68"/>
                <w:sz w:val="24"/>
              </w:rPr>
              <w:t xml:space="preserve"> </w:t>
            </w:r>
            <w:r>
              <w:rPr>
                <w:i/>
                <w:sz w:val="24"/>
              </w:rPr>
              <w:t>чувства:</w:t>
            </w:r>
            <w:r>
              <w:rPr>
                <w:i/>
                <w:spacing w:val="68"/>
                <w:sz w:val="24"/>
              </w:rPr>
              <w:t xml:space="preserve"> </w:t>
            </w:r>
            <w:r>
              <w:rPr>
                <w:i/>
                <w:sz w:val="24"/>
              </w:rPr>
              <w:t>страх</w:t>
            </w:r>
            <w:r>
              <w:rPr>
                <w:i/>
                <w:spacing w:val="6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67"/>
                <w:sz w:val="24"/>
              </w:rPr>
              <w:t xml:space="preserve"> </w:t>
            </w:r>
            <w:r>
              <w:rPr>
                <w:i/>
                <w:sz w:val="24"/>
              </w:rPr>
              <w:t>переживание</w:t>
            </w:r>
            <w:r>
              <w:rPr>
                <w:i/>
                <w:spacing w:val="68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68"/>
                <w:sz w:val="24"/>
              </w:rPr>
              <w:t xml:space="preserve"> </w:t>
            </w:r>
            <w:r>
              <w:rPr>
                <w:i/>
                <w:sz w:val="24"/>
              </w:rPr>
              <w:t>здоровье</w:t>
            </w:r>
            <w:r>
              <w:rPr>
                <w:i/>
                <w:spacing w:val="68"/>
                <w:sz w:val="24"/>
              </w:rPr>
              <w:t xml:space="preserve"> </w:t>
            </w:r>
            <w:r>
              <w:rPr>
                <w:i/>
                <w:sz w:val="24"/>
              </w:rPr>
              <w:t>дочери и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благополучие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семьи,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разочарование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из-за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невозможности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найти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работу 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заработать хоть немного денег. Он уже не ждёт помощи ниоткуда. Он идёт на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последний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шаг: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пытается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просить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милостыню,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но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едва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попадает 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полицию. Герой готов бежать </w:t>
            </w:r>
            <w:r>
              <w:rPr>
                <w:i/>
                <w:sz w:val="24"/>
              </w:rPr>
              <w:t>куда попало, «только не видеть молчаливого отчаяния голодной семьи».</w:t>
            </w:r>
          </w:p>
          <w:p w:rsidR="00A74A5A" w:rsidRDefault="00FC4283">
            <w:pPr>
              <w:pStyle w:val="TableParagraph"/>
              <w:ind w:right="96" w:firstLine="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ответа может быть приведено в иной, близкой по смыслу </w:t>
            </w:r>
            <w:r>
              <w:rPr>
                <w:spacing w:val="-2"/>
                <w:sz w:val="24"/>
              </w:rPr>
              <w:t>формулировке</w:t>
            </w:r>
          </w:p>
        </w:tc>
        <w:tc>
          <w:tcPr>
            <w:tcW w:w="1120" w:type="dxa"/>
          </w:tcPr>
          <w:p w:rsidR="00A74A5A" w:rsidRDefault="00A74A5A">
            <w:pPr>
              <w:pStyle w:val="TableParagraph"/>
              <w:ind w:left="0"/>
              <w:rPr>
                <w:sz w:val="24"/>
              </w:rPr>
            </w:pPr>
          </w:p>
        </w:tc>
      </w:tr>
      <w:tr w:rsidR="00A74A5A">
        <w:trPr>
          <w:trHeight w:val="887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9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Ответ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объёмом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менее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30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оценивается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</w:t>
            </w:r>
            <w:r>
              <w:rPr>
                <w:b/>
                <w:i/>
                <w:spacing w:val="-2"/>
                <w:sz w:val="24"/>
              </w:rPr>
              <w:t xml:space="preserve"> баллов.</w:t>
            </w:r>
          </w:p>
          <w:p w:rsidR="00A74A5A" w:rsidRDefault="00FC428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Цитирование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включается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подсчёт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цитирования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должен превышать объём собственного текста учащегося</w:t>
            </w:r>
          </w:p>
        </w:tc>
        <w:tc>
          <w:tcPr>
            <w:tcW w:w="1120" w:type="dxa"/>
          </w:tcPr>
          <w:p w:rsidR="00A74A5A" w:rsidRDefault="00A74A5A">
            <w:pPr>
              <w:pStyle w:val="TableParagraph"/>
              <w:ind w:left="0"/>
              <w:rPr>
                <w:sz w:val="24"/>
              </w:rPr>
            </w:pPr>
          </w:p>
        </w:tc>
      </w:tr>
      <w:tr w:rsidR="00A74A5A">
        <w:trPr>
          <w:trHeight w:val="335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К1.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интерпретации</w:t>
            </w:r>
          </w:p>
        </w:tc>
        <w:tc>
          <w:tcPr>
            <w:tcW w:w="1120" w:type="dxa"/>
          </w:tcPr>
          <w:p w:rsidR="00A74A5A" w:rsidRDefault="00A74A5A">
            <w:pPr>
              <w:pStyle w:val="TableParagraph"/>
              <w:ind w:left="0"/>
              <w:rPr>
                <w:sz w:val="24"/>
              </w:rPr>
            </w:pPr>
          </w:p>
        </w:tc>
      </w:tr>
      <w:tr w:rsidR="00A74A5A">
        <w:trPr>
          <w:trHeight w:val="888"/>
        </w:trPr>
        <w:tc>
          <w:tcPr>
            <w:tcW w:w="9852" w:type="dxa"/>
            <w:gridSpan w:val="2"/>
          </w:tcPr>
          <w:p w:rsidR="00A74A5A" w:rsidRDefault="00FC4283">
            <w:pPr>
              <w:pStyle w:val="TableParagraph"/>
              <w:spacing w:before="26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Если при оценке понимания текста, проявления начальных умений интерпретации ставится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баллов, то ответ по критериям «Опора на текст</w:t>
            </w:r>
            <w:r>
              <w:rPr>
                <w:sz w:val="24"/>
              </w:rPr>
              <w:t xml:space="preserve"> фрагмента» и «Умение строить связное высказывание» оценивается 0 баллов</w:t>
            </w:r>
          </w:p>
        </w:tc>
      </w:tr>
      <w:tr w:rsidR="00A74A5A">
        <w:trPr>
          <w:trHeight w:val="335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свидетельствующий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-2"/>
                <w:sz w:val="24"/>
              </w:rPr>
              <w:t xml:space="preserve"> текста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A74A5A">
        <w:trPr>
          <w:trHeight w:val="611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упрощённое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или отдельные негрубые интерпретационные искажения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A74A5A">
        <w:trPr>
          <w:trHeight w:val="612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дан.</w:t>
            </w:r>
          </w:p>
          <w:p w:rsidR="00A74A5A" w:rsidRDefault="00FC428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-2"/>
                <w:sz w:val="24"/>
              </w:rPr>
              <w:t xml:space="preserve"> ответ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</w:tbl>
    <w:p w:rsidR="00A74A5A" w:rsidRDefault="00A74A5A">
      <w:pPr>
        <w:pStyle w:val="TableParagraph"/>
        <w:jc w:val="center"/>
        <w:rPr>
          <w:sz w:val="24"/>
        </w:rPr>
        <w:sectPr w:rsidR="00A74A5A">
          <w:pgSz w:w="11910" w:h="16840"/>
          <w:pgMar w:top="1780" w:right="708" w:bottom="800" w:left="425" w:header="709" w:footer="615" w:gutter="0"/>
          <w:cols w:space="720"/>
        </w:sectPr>
      </w:pPr>
    </w:p>
    <w:p w:rsidR="00A74A5A" w:rsidRDefault="00A74A5A">
      <w:pPr>
        <w:pStyle w:val="a3"/>
        <w:spacing w:before="126"/>
        <w:rPr>
          <w:sz w:val="20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A74A5A">
        <w:trPr>
          <w:trHeight w:val="335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К2.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Опора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текст </w:t>
            </w:r>
            <w:r>
              <w:rPr>
                <w:b/>
                <w:spacing w:val="-2"/>
                <w:sz w:val="24"/>
              </w:rPr>
              <w:t>фрагмента</w:t>
            </w:r>
          </w:p>
        </w:tc>
        <w:tc>
          <w:tcPr>
            <w:tcW w:w="1120" w:type="dxa"/>
          </w:tcPr>
          <w:p w:rsidR="00A74A5A" w:rsidRDefault="00A74A5A">
            <w:pPr>
              <w:pStyle w:val="TableParagraph"/>
              <w:ind w:left="0"/>
            </w:pPr>
          </w:p>
        </w:tc>
      </w:tr>
      <w:tr w:rsidR="00A74A5A">
        <w:trPr>
          <w:trHeight w:val="612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ответа;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 произведения не искажён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A74A5A">
        <w:trPr>
          <w:trHeight w:val="611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И/ИЛИ допущено незначительное искажение текста произведения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A74A5A">
        <w:trPr>
          <w:trHeight w:val="1163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6"/>
              <w:ind w:right="589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использован. </w:t>
            </w:r>
            <w:r>
              <w:rPr>
                <w:spacing w:val="-4"/>
                <w:sz w:val="24"/>
              </w:rPr>
              <w:t>ИЛИ</w:t>
            </w:r>
          </w:p>
          <w:p w:rsidR="00A74A5A" w:rsidRDefault="00FC428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Текст использован неуместно, И/ИЛИ существенно искажено содержание текста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74A5A">
        <w:trPr>
          <w:trHeight w:val="336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К3.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связное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высказывание</w:t>
            </w:r>
          </w:p>
        </w:tc>
        <w:tc>
          <w:tcPr>
            <w:tcW w:w="1120" w:type="dxa"/>
          </w:tcPr>
          <w:p w:rsidR="00A74A5A" w:rsidRDefault="00A74A5A">
            <w:pPr>
              <w:pStyle w:val="TableParagraph"/>
              <w:ind w:left="0"/>
            </w:pPr>
          </w:p>
        </w:tc>
      </w:tr>
      <w:tr w:rsidR="00A74A5A">
        <w:trPr>
          <w:trHeight w:val="611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связное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высказывание,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отсутствуют, речевые ошибки единичны и не влияют на понимание содержания ответа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A74A5A">
        <w:trPr>
          <w:trHeight w:val="1163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6"/>
              <w:ind w:right="3693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высказыванием. </w:t>
            </w:r>
            <w:r>
              <w:rPr>
                <w:spacing w:val="-4"/>
                <w:sz w:val="24"/>
              </w:rPr>
              <w:t>ИЛИ</w:t>
            </w:r>
          </w:p>
          <w:p w:rsidR="00A74A5A" w:rsidRDefault="00FC428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Логические ошибки И/ИЛИ речевые ошибки существенно затрудняют понимание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74A5A">
        <w:trPr>
          <w:trHeight w:val="336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7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27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</w:tr>
    </w:tbl>
    <w:p w:rsidR="00A74A5A" w:rsidRDefault="00FC4283">
      <w:pPr>
        <w:pStyle w:val="1"/>
        <w:spacing w:before="281"/>
      </w:pPr>
      <w:r>
        <w:rPr>
          <w:color w:val="4B4B4B"/>
          <w:spacing w:val="-5"/>
        </w:rPr>
        <w:t>ИЛИ</w:t>
      </w:r>
    </w:p>
    <w:p w:rsidR="00A74A5A" w:rsidRDefault="00FC4283">
      <w:pPr>
        <w:pStyle w:val="a3"/>
        <w:spacing w:before="272"/>
        <w:ind w:left="852" w:right="66"/>
        <w:jc w:val="center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52608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98425</wp:posOffset>
                </wp:positionV>
                <wp:extent cx="340360" cy="340360"/>
                <wp:effectExtent l="0" t="0" r="0" b="0"/>
                <wp:wrapNone/>
                <wp:docPr id="118" name="Group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40360"/>
                          <a:chOff x="0" y="0"/>
                          <a:chExt cx="340360" cy="340360"/>
                        </a:xfrm>
                      </wpg:grpSpPr>
                      <wps:wsp>
                        <wps:cNvPr id="119" name="Graphic 119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0" name="Textbox 120"/>
                        <wps:cNvSpPr txBox="1"/>
                        <wps:spPr>
                          <a:xfrm>
                            <a:off x="0" y="0"/>
                            <a:ext cx="3403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spacing w:before="14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8" o:spid="_x0000_s1073" style="position:absolute;left:0;text-align:left;margin-left:27.9pt;margin-top:7.75pt;width:26.8pt;height:26.8pt;z-index:251652608;mso-wrap-distance-left:0;mso-wrap-distance-right:0;mso-position-horizontal-relative:page;mso-position-vertical-relative:text" coordsize="340360,340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">
                <v:shape id="Graphic 119" o:spid="_x0000_s1074" style="position:absolute;left:4762;top:4762;width:330835;height:330835;visibility:visible;mso-wrap-style:square;v-text-anchor:top" coordsize="330835,330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" path="m165354,l121355,5898,81844,22549,48387,48386,22549,81844,5898,121355,,165354r5898,43998l22549,248863r25838,33457l81844,308158r39511,16651l165354,330708r43998,-5899l248863,308158r33457,-25837l308158,248863r16651,-39511l330708,165354r-5899,-43999l308158,81844,282320,48387,248863,22549,209352,5898,165354,xe" filled="f">
                  <v:path arrowok="t"/>
                </v:shape>
                <v:shape id="Textbox 120" o:spid="_x0000_s1075" type="#_x0000_t202" style="position:absolute;width:340360;height:340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<v:textbox inset="0,0,0,0">
                    <w:txbxContent>
                      <w:p w:rsidR="00A74A5A" w:rsidRDefault="00FC4283">
                        <w:pPr>
                          <w:spacing w:before="14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pacing w:val="-4"/>
        </w:rPr>
        <w:t>Объясните,</w:t>
      </w:r>
      <w:r>
        <w:rPr>
          <w:spacing w:val="1"/>
        </w:rPr>
        <w:t xml:space="preserve"> </w:t>
      </w:r>
      <w:r>
        <w:rPr>
          <w:spacing w:val="-4"/>
        </w:rPr>
        <w:t>как</w:t>
      </w:r>
      <w:r>
        <w:t xml:space="preserve"> </w:t>
      </w:r>
      <w:r>
        <w:rPr>
          <w:spacing w:val="-4"/>
        </w:rPr>
        <w:t>антитеза</w:t>
      </w:r>
      <w:r>
        <w:rPr>
          <w:spacing w:val="1"/>
        </w:rPr>
        <w:t xml:space="preserve"> </w:t>
      </w:r>
      <w:r>
        <w:rPr>
          <w:spacing w:val="-4"/>
        </w:rPr>
        <w:t>(противопоставление)</w:t>
      </w:r>
      <w:r>
        <w:rPr>
          <w:spacing w:val="1"/>
        </w:rPr>
        <w:t xml:space="preserve"> </w:t>
      </w:r>
      <w:r>
        <w:rPr>
          <w:spacing w:val="-4"/>
        </w:rPr>
        <w:t>помогает</w:t>
      </w:r>
      <w:r>
        <w:t xml:space="preserve"> </w:t>
      </w:r>
      <w:r>
        <w:rPr>
          <w:spacing w:val="-4"/>
        </w:rPr>
        <w:t>воссоздать</w:t>
      </w:r>
      <w:r>
        <w:rPr>
          <w:spacing w:val="1"/>
        </w:rPr>
        <w:t xml:space="preserve"> </w:t>
      </w:r>
      <w:r>
        <w:rPr>
          <w:spacing w:val="-4"/>
        </w:rPr>
        <w:t>настроение</w:t>
      </w:r>
      <w:r>
        <w:rPr>
          <w:spacing w:val="2"/>
        </w:rPr>
        <w:t xml:space="preserve"> </w:t>
      </w:r>
      <w:r>
        <w:rPr>
          <w:spacing w:val="-4"/>
        </w:rPr>
        <w:t>стихотворения.</w:t>
      </w:r>
    </w:p>
    <w:p w:rsidR="00A74A5A" w:rsidRDefault="00A74A5A">
      <w:pPr>
        <w:pStyle w:val="a3"/>
        <w:spacing w:before="3"/>
        <w:rPr>
          <w:sz w:val="16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A74A5A">
        <w:trPr>
          <w:trHeight w:val="586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7"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оцениванию</w:t>
            </w:r>
          </w:p>
          <w:p w:rsidR="00A74A5A" w:rsidRDefault="00FC4283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(допускаются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смысла)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17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A74A5A">
        <w:trPr>
          <w:trHeight w:val="2242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4"/>
              <w:ind w:right="96"/>
              <w:jc w:val="both"/>
              <w:rPr>
                <w:i/>
                <w:sz w:val="24"/>
              </w:rPr>
            </w:pPr>
            <w:r>
              <w:rPr>
                <w:sz w:val="24"/>
                <w:u w:val="single"/>
              </w:rPr>
              <w:t xml:space="preserve">Возможный </w:t>
            </w:r>
            <w:r>
              <w:rPr>
                <w:sz w:val="24"/>
                <w:u w:val="single"/>
              </w:rPr>
              <w:t>вариант ответа</w:t>
            </w:r>
            <w:r>
              <w:rPr>
                <w:sz w:val="24"/>
              </w:rPr>
              <w:t xml:space="preserve">: </w:t>
            </w:r>
            <w:proofErr w:type="gramStart"/>
            <w:r>
              <w:rPr>
                <w:i/>
                <w:sz w:val="24"/>
              </w:rPr>
              <w:t>В</w:t>
            </w:r>
            <w:proofErr w:type="gramEnd"/>
            <w:r>
              <w:rPr>
                <w:i/>
                <w:sz w:val="24"/>
              </w:rPr>
              <w:t xml:space="preserve"> стихотворении передано настроение одиночества. Листок, оторвавшийся от «ветки родимой», просит приюта у чинары. Он измучен,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ищет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защиты.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Самовлюблённая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чинара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проявляет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пренебрежение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чужому горю: «Иди себе дальше; о странник! тебя я не </w:t>
            </w:r>
            <w:r>
              <w:rPr>
                <w:i/>
                <w:sz w:val="24"/>
              </w:rPr>
              <w:t>знаю!». Антитеза усиливает авторскую мысль: в мире трудно найти родственную душу, избавиться от одиночества.</w:t>
            </w:r>
          </w:p>
          <w:p w:rsidR="00A74A5A" w:rsidRDefault="00FC4283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ответа может быть приведено в иной, близкой по смыслу </w:t>
            </w:r>
            <w:r>
              <w:rPr>
                <w:spacing w:val="-2"/>
                <w:sz w:val="24"/>
              </w:rPr>
              <w:t>формулировке</w:t>
            </w:r>
          </w:p>
        </w:tc>
        <w:tc>
          <w:tcPr>
            <w:tcW w:w="1120" w:type="dxa"/>
          </w:tcPr>
          <w:p w:rsidR="00A74A5A" w:rsidRDefault="00A74A5A">
            <w:pPr>
              <w:pStyle w:val="TableParagraph"/>
              <w:ind w:left="0"/>
            </w:pPr>
          </w:p>
        </w:tc>
      </w:tr>
      <w:tr w:rsidR="00A74A5A">
        <w:trPr>
          <w:trHeight w:val="861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7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Ответ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объёмом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менее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30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оценивается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</w:t>
            </w:r>
            <w:r>
              <w:rPr>
                <w:b/>
                <w:i/>
                <w:spacing w:val="-2"/>
                <w:sz w:val="24"/>
              </w:rPr>
              <w:t xml:space="preserve"> баллов.</w:t>
            </w:r>
          </w:p>
          <w:p w:rsidR="00A74A5A" w:rsidRDefault="00FC4283">
            <w:pPr>
              <w:pStyle w:val="TableParagraph"/>
              <w:spacing w:before="1" w:line="274" w:lineRule="exact"/>
              <w:rPr>
                <w:sz w:val="24"/>
              </w:rPr>
            </w:pPr>
            <w:r>
              <w:rPr>
                <w:sz w:val="24"/>
              </w:rPr>
              <w:t>Цитирование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включается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подсчёт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цитирования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должен превышать объём собственного текста учащегося</w:t>
            </w:r>
          </w:p>
        </w:tc>
        <w:tc>
          <w:tcPr>
            <w:tcW w:w="1120" w:type="dxa"/>
          </w:tcPr>
          <w:p w:rsidR="00A74A5A" w:rsidRDefault="00A74A5A">
            <w:pPr>
              <w:pStyle w:val="TableParagraph"/>
              <w:ind w:left="0"/>
            </w:pPr>
          </w:p>
        </w:tc>
      </w:tr>
      <w:tr w:rsidR="00A74A5A">
        <w:trPr>
          <w:trHeight w:val="310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7"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интерпретации</w:t>
            </w:r>
          </w:p>
        </w:tc>
        <w:tc>
          <w:tcPr>
            <w:tcW w:w="1120" w:type="dxa"/>
          </w:tcPr>
          <w:p w:rsidR="00A74A5A" w:rsidRDefault="00A74A5A">
            <w:pPr>
              <w:pStyle w:val="TableParagraph"/>
              <w:ind w:left="0"/>
            </w:pPr>
          </w:p>
        </w:tc>
      </w:tr>
      <w:tr w:rsidR="00A74A5A">
        <w:trPr>
          <w:trHeight w:val="861"/>
        </w:trPr>
        <w:tc>
          <w:tcPr>
            <w:tcW w:w="9852" w:type="dxa"/>
            <w:gridSpan w:val="2"/>
          </w:tcPr>
          <w:p w:rsidR="00A74A5A" w:rsidRDefault="00FC4283">
            <w:pPr>
              <w:pStyle w:val="TableParagraph"/>
              <w:spacing w:before="13"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Если при оценке понимания текста, проявления начальных умений интерпретации ставится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баллов, то ответ по критериям «Опора на текст стихотворения» и «Умение строить связное высказывание» оценивается 0 баллов</w:t>
            </w:r>
          </w:p>
        </w:tc>
      </w:tr>
      <w:tr w:rsidR="00A74A5A">
        <w:trPr>
          <w:trHeight w:val="310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свидетельствующий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-2"/>
                <w:sz w:val="24"/>
              </w:rPr>
              <w:t xml:space="preserve"> текста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14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A74A5A">
        <w:trPr>
          <w:trHeight w:val="586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4" w:line="270" w:lineRule="atLeas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упрощённое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z w:val="24"/>
              </w:rPr>
              <w:t>отдельные негрубые интерпретационные искажения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14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A74A5A">
        <w:trPr>
          <w:trHeight w:val="586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дан.</w:t>
            </w:r>
          </w:p>
          <w:p w:rsidR="00A74A5A" w:rsidRDefault="00FC428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-2"/>
                <w:sz w:val="24"/>
              </w:rPr>
              <w:t xml:space="preserve"> ответ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14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</w:tbl>
    <w:p w:rsidR="00A74A5A" w:rsidRDefault="00A74A5A">
      <w:pPr>
        <w:pStyle w:val="TableParagraph"/>
        <w:jc w:val="center"/>
        <w:rPr>
          <w:sz w:val="24"/>
        </w:rPr>
        <w:sectPr w:rsidR="00A74A5A">
          <w:pgSz w:w="11910" w:h="16840"/>
          <w:pgMar w:top="1780" w:right="708" w:bottom="800" w:left="425" w:header="709" w:footer="615" w:gutter="0"/>
          <w:cols w:space="720"/>
        </w:sectPr>
      </w:pPr>
    </w:p>
    <w:p w:rsidR="00A74A5A" w:rsidRDefault="00A74A5A">
      <w:pPr>
        <w:pStyle w:val="a3"/>
        <w:spacing w:before="11"/>
        <w:rPr>
          <w:sz w:val="8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A74A5A">
        <w:trPr>
          <w:trHeight w:val="310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7"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Опора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стихотворения</w:t>
            </w:r>
          </w:p>
        </w:tc>
        <w:tc>
          <w:tcPr>
            <w:tcW w:w="1120" w:type="dxa"/>
          </w:tcPr>
          <w:p w:rsidR="00A74A5A" w:rsidRDefault="00A74A5A">
            <w:pPr>
              <w:pStyle w:val="TableParagraph"/>
              <w:ind w:left="0"/>
            </w:pPr>
          </w:p>
        </w:tc>
      </w:tr>
      <w:tr w:rsidR="00A74A5A">
        <w:trPr>
          <w:trHeight w:val="586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4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ответа;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 произведения не искажён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14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A74A5A">
        <w:trPr>
          <w:trHeight w:val="585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3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И/ИЛИ допущено незначительное искажение текста произведения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14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A74A5A">
        <w:trPr>
          <w:trHeight w:val="1138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4"/>
              <w:ind w:right="589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использован. </w:t>
            </w:r>
            <w:r>
              <w:rPr>
                <w:spacing w:val="-4"/>
                <w:sz w:val="24"/>
              </w:rPr>
              <w:t>ИЛИ</w:t>
            </w:r>
          </w:p>
          <w:p w:rsidR="00A74A5A" w:rsidRDefault="00FC428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Текст использован неуместно, И/ИЛИ существенно искажено содержание текста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14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74A5A">
        <w:trPr>
          <w:trHeight w:val="309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7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связное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высказывание</w:t>
            </w:r>
          </w:p>
        </w:tc>
        <w:tc>
          <w:tcPr>
            <w:tcW w:w="1120" w:type="dxa"/>
          </w:tcPr>
          <w:p w:rsidR="00A74A5A" w:rsidRDefault="00A74A5A">
            <w:pPr>
              <w:pStyle w:val="TableParagraph"/>
              <w:ind w:left="0"/>
            </w:pPr>
          </w:p>
        </w:tc>
      </w:tr>
      <w:tr w:rsidR="00A74A5A">
        <w:trPr>
          <w:trHeight w:val="862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4"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Ответ представляет собой связное высказывание, логические ошибки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отсутствуют, речевые ошибки единичны и не влияют на понимание содержания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14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A74A5A">
        <w:trPr>
          <w:trHeight w:val="1138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4"/>
              <w:ind w:right="3693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высказыванием. </w:t>
            </w:r>
            <w:r>
              <w:rPr>
                <w:spacing w:val="-4"/>
                <w:sz w:val="24"/>
              </w:rPr>
              <w:t>ИЛИ</w:t>
            </w:r>
          </w:p>
          <w:p w:rsidR="00A74A5A" w:rsidRDefault="00FC428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Логические ошибки И/ИЛИ речевые ошибки существенно затрудняют понимание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14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74A5A">
        <w:trPr>
          <w:trHeight w:val="310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5" w:line="275" w:lineRule="exact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15" w:line="275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</w:tr>
    </w:tbl>
    <w:p w:rsidR="00A74A5A" w:rsidRDefault="00FC4283">
      <w:pPr>
        <w:pStyle w:val="a3"/>
        <w:spacing w:before="275"/>
        <w:ind w:left="993" w:right="138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53632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81280</wp:posOffset>
                </wp:positionV>
                <wp:extent cx="340360" cy="339725"/>
                <wp:effectExtent l="0" t="0" r="0" b="0"/>
                <wp:wrapNone/>
                <wp:docPr id="121" name="Group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22" name="Graphic 122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4"/>
                                </a:lnTo>
                                <a:lnTo>
                                  <a:pt x="81844" y="22521"/>
                                </a:lnTo>
                                <a:lnTo>
                                  <a:pt x="48387" y="48291"/>
                                </a:lnTo>
                                <a:lnTo>
                                  <a:pt x="22549" y="81618"/>
                                </a:lnTo>
                                <a:lnTo>
                                  <a:pt x="5898" y="120914"/>
                                </a:lnTo>
                                <a:lnTo>
                                  <a:pt x="0" y="164592"/>
                                </a:lnTo>
                                <a:lnTo>
                                  <a:pt x="5898" y="208590"/>
                                </a:lnTo>
                                <a:lnTo>
                                  <a:pt x="22549" y="248101"/>
                                </a:lnTo>
                                <a:lnTo>
                                  <a:pt x="48387" y="281559"/>
                                </a:lnTo>
                                <a:lnTo>
                                  <a:pt x="81844" y="307396"/>
                                </a:lnTo>
                                <a:lnTo>
                                  <a:pt x="121355" y="324047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47"/>
                                </a:lnTo>
                                <a:lnTo>
                                  <a:pt x="248863" y="307396"/>
                                </a:lnTo>
                                <a:lnTo>
                                  <a:pt x="282320" y="281559"/>
                                </a:lnTo>
                                <a:lnTo>
                                  <a:pt x="308158" y="248101"/>
                                </a:lnTo>
                                <a:lnTo>
                                  <a:pt x="324809" y="208590"/>
                                </a:lnTo>
                                <a:lnTo>
                                  <a:pt x="330708" y="164592"/>
                                </a:lnTo>
                                <a:lnTo>
                                  <a:pt x="324809" y="120914"/>
                                </a:lnTo>
                                <a:lnTo>
                                  <a:pt x="308158" y="81618"/>
                                </a:lnTo>
                                <a:lnTo>
                                  <a:pt x="282320" y="48291"/>
                                </a:lnTo>
                                <a:lnTo>
                                  <a:pt x="248863" y="22521"/>
                                </a:lnTo>
                                <a:lnTo>
                                  <a:pt x="209352" y="5894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3" name="Textbox 123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74A5A" w:rsidRDefault="00FC4283">
                              <w:pPr>
                                <w:spacing w:before="14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1" o:spid="_x0000_s1076" style="position:absolute;left:0;text-align:left;margin-left:27.9pt;margin-top:6.4pt;width:26.8pt;height:26.75pt;z-index:251653632;mso-wrap-distance-left:0;mso-wrap-distance-right:0;mso-position-horizontal-relative:page;mso-position-vertical-relative:text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">
                <v:shape id="Graphic 122" o:spid="_x0000_s1077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" path="m165354,l121355,5894,81844,22521,48387,48291,22549,81618,5898,120914,,164592r5898,43998l22549,248101r25838,33458l81844,307396r39511,16651l165354,329946r43998,-5899l248863,307396r33457,-25837l308158,248101r16651,-39511l330708,164592r-5899,-43678l308158,81618,282320,48291,248863,22521,209352,5894,165354,xe" filled="f">
                  <v:path arrowok="t"/>
                </v:shape>
                <v:shape id="Textbox 123" o:spid="_x0000_s1078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" filled="f" stroked="f">
                  <v:textbox inset="0,0,0,0">
                    <w:txbxContent>
                      <w:p w:rsidR="00A74A5A" w:rsidRDefault="00FC4283">
                        <w:pPr>
                          <w:spacing w:before="14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Вспомните,</w:t>
      </w:r>
      <w:r>
        <w:rPr>
          <w:spacing w:val="-14"/>
        </w:rPr>
        <w:t xml:space="preserve"> </w:t>
      </w:r>
      <w:r>
        <w:t>какие</w:t>
      </w:r>
      <w:r>
        <w:rPr>
          <w:spacing w:val="-14"/>
        </w:rPr>
        <w:t xml:space="preserve"> </w:t>
      </w:r>
      <w:r>
        <w:t>герои</w:t>
      </w:r>
      <w:r>
        <w:rPr>
          <w:spacing w:val="-14"/>
        </w:rPr>
        <w:t xml:space="preserve"> </w:t>
      </w:r>
      <w:r>
        <w:t>(героини)</w:t>
      </w:r>
      <w:r>
        <w:rPr>
          <w:spacing w:val="-13"/>
        </w:rPr>
        <w:t xml:space="preserve"> </w:t>
      </w:r>
      <w:r>
        <w:t>литературных</w:t>
      </w:r>
      <w:r>
        <w:rPr>
          <w:spacing w:val="-12"/>
        </w:rPr>
        <w:t xml:space="preserve"> </w:t>
      </w:r>
      <w:r>
        <w:t>произведений,</w:t>
      </w:r>
      <w:r>
        <w:rPr>
          <w:spacing w:val="-14"/>
        </w:rPr>
        <w:t xml:space="preserve"> </w:t>
      </w:r>
      <w:r>
        <w:t>которые</w:t>
      </w:r>
      <w:r>
        <w:rPr>
          <w:spacing w:val="-12"/>
        </w:rPr>
        <w:t xml:space="preserve"> </w:t>
      </w:r>
      <w:r>
        <w:t>Вы</w:t>
      </w:r>
      <w:r>
        <w:rPr>
          <w:spacing w:val="-14"/>
        </w:rPr>
        <w:t xml:space="preserve"> </w:t>
      </w:r>
      <w:r>
        <w:t>обсуждали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этом году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уроках</w:t>
      </w:r>
      <w:r>
        <w:rPr>
          <w:spacing w:val="-12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читали</w:t>
      </w:r>
      <w:r>
        <w:rPr>
          <w:spacing w:val="-13"/>
        </w:rPr>
        <w:t xml:space="preserve"> </w:t>
      </w:r>
      <w:r>
        <w:t>самостоятельно,</w:t>
      </w:r>
      <w:r>
        <w:rPr>
          <w:spacing w:val="-12"/>
        </w:rPr>
        <w:t xml:space="preserve"> </w:t>
      </w:r>
      <w:r>
        <w:t>проявляют</w:t>
      </w:r>
      <w:r>
        <w:rPr>
          <w:spacing w:val="-13"/>
        </w:rPr>
        <w:t xml:space="preserve"> </w:t>
      </w:r>
      <w:r>
        <w:t>находчивость,</w:t>
      </w:r>
      <w:r>
        <w:rPr>
          <w:spacing w:val="-12"/>
        </w:rPr>
        <w:t xml:space="preserve"> </w:t>
      </w:r>
      <w:r>
        <w:t>смекалку.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кого</w:t>
      </w:r>
      <w:r>
        <w:rPr>
          <w:spacing w:val="-12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этих героев</w:t>
      </w:r>
      <w:r>
        <w:rPr>
          <w:spacing w:val="-7"/>
        </w:rPr>
        <w:t xml:space="preserve"> </w:t>
      </w:r>
      <w:r>
        <w:t>(героинь)</w:t>
      </w:r>
      <w:r>
        <w:rPr>
          <w:spacing w:val="-6"/>
        </w:rPr>
        <w:t xml:space="preserve"> </w:t>
      </w:r>
      <w:r>
        <w:t>Вы</w:t>
      </w:r>
      <w:r>
        <w:rPr>
          <w:spacing w:val="-6"/>
        </w:rPr>
        <w:t xml:space="preserve"> </w:t>
      </w:r>
      <w:r>
        <w:t>хотели</w:t>
      </w:r>
      <w:r>
        <w:rPr>
          <w:spacing w:val="-7"/>
        </w:rPr>
        <w:t xml:space="preserve"> </w:t>
      </w:r>
      <w:r>
        <w:t>бы</w:t>
      </w:r>
      <w:r>
        <w:rPr>
          <w:spacing w:val="-7"/>
        </w:rPr>
        <w:t xml:space="preserve"> </w:t>
      </w:r>
      <w:r>
        <w:t>брать</w:t>
      </w:r>
      <w:r>
        <w:rPr>
          <w:spacing w:val="-6"/>
        </w:rPr>
        <w:t xml:space="preserve"> </w:t>
      </w:r>
      <w:r>
        <w:t>пример?</w:t>
      </w:r>
      <w:r>
        <w:rPr>
          <w:spacing w:val="-6"/>
        </w:rPr>
        <w:t xml:space="preserve"> </w:t>
      </w:r>
      <w:r>
        <w:t>Почему?</w:t>
      </w:r>
      <w:r>
        <w:rPr>
          <w:spacing w:val="-6"/>
        </w:rPr>
        <w:t xml:space="preserve"> </w:t>
      </w:r>
      <w:r>
        <w:t>Дайте</w:t>
      </w:r>
      <w:r>
        <w:rPr>
          <w:spacing w:val="-6"/>
        </w:rPr>
        <w:t xml:space="preserve"> </w:t>
      </w:r>
      <w:r>
        <w:t>развёрнутый</w:t>
      </w:r>
      <w:r>
        <w:rPr>
          <w:spacing w:val="-5"/>
        </w:rPr>
        <w:t xml:space="preserve"> </w:t>
      </w:r>
      <w:r>
        <w:t>ответ,</w:t>
      </w:r>
      <w:r>
        <w:rPr>
          <w:spacing w:val="-6"/>
        </w:rPr>
        <w:t xml:space="preserve"> </w:t>
      </w:r>
      <w:r>
        <w:t>опираясь</w:t>
      </w:r>
      <w:r>
        <w:rPr>
          <w:spacing w:val="-7"/>
        </w:rPr>
        <w:t xml:space="preserve"> </w:t>
      </w:r>
      <w:r>
        <w:t>на текст выбранного вами произведения.</w:t>
      </w:r>
    </w:p>
    <w:p w:rsidR="00A74A5A" w:rsidRDefault="00A74A5A">
      <w:pPr>
        <w:pStyle w:val="a3"/>
        <w:spacing w:before="3"/>
        <w:rPr>
          <w:sz w:val="16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A74A5A">
        <w:trPr>
          <w:trHeight w:val="298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1" w:line="267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оцениванию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11" w:line="267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A74A5A">
        <w:trPr>
          <w:trHeight w:val="849"/>
        </w:trPr>
        <w:tc>
          <w:tcPr>
            <w:tcW w:w="9852" w:type="dxa"/>
            <w:gridSpan w:val="2"/>
          </w:tcPr>
          <w:p w:rsidR="00A74A5A" w:rsidRDefault="00FC4283">
            <w:pPr>
              <w:pStyle w:val="TableParagraph"/>
              <w:spacing w:before="11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Сочинение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менее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60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оценивается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</w:t>
            </w:r>
            <w:r>
              <w:rPr>
                <w:b/>
                <w:i/>
                <w:spacing w:val="-2"/>
                <w:sz w:val="24"/>
              </w:rPr>
              <w:t xml:space="preserve"> баллов.</w:t>
            </w:r>
          </w:p>
          <w:p w:rsidR="00A74A5A" w:rsidRDefault="00FC4283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Цитирование включается в подсчёт слов. Объём цитирования не должен превышать объём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собственного текста учащегося</w:t>
            </w:r>
          </w:p>
        </w:tc>
      </w:tr>
      <w:tr w:rsidR="00A74A5A">
        <w:trPr>
          <w:trHeight w:val="298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интерпретации</w:t>
            </w:r>
          </w:p>
        </w:tc>
        <w:tc>
          <w:tcPr>
            <w:tcW w:w="1120" w:type="dxa"/>
          </w:tcPr>
          <w:p w:rsidR="00A74A5A" w:rsidRDefault="00A74A5A">
            <w:pPr>
              <w:pStyle w:val="TableParagraph"/>
              <w:ind w:left="0"/>
            </w:pPr>
          </w:p>
        </w:tc>
      </w:tr>
      <w:tr w:rsidR="00A74A5A">
        <w:trPr>
          <w:trHeight w:val="849"/>
        </w:trPr>
        <w:tc>
          <w:tcPr>
            <w:tcW w:w="9852" w:type="dxa"/>
            <w:gridSpan w:val="2"/>
          </w:tcPr>
          <w:p w:rsidR="00A74A5A" w:rsidRDefault="00FC4283">
            <w:pPr>
              <w:pStyle w:val="TableParagraph"/>
              <w:spacing w:before="1"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Если при оценке понимания текста, проявления начальных умений </w:t>
            </w:r>
            <w:r>
              <w:rPr>
                <w:sz w:val="24"/>
              </w:rPr>
              <w:t>интерпретации ставится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0 баллов, то ответ по критериям «Опора на текст произведения», «Умение строить рассуждение» и «Умение строить связное высказывание» оценивается 0 баллов</w:t>
            </w:r>
          </w:p>
        </w:tc>
      </w:tr>
      <w:tr w:rsidR="00A74A5A">
        <w:trPr>
          <w:trHeight w:val="574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свидетельствующий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привлечённого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ответа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A74A5A">
        <w:trPr>
          <w:trHeight w:val="574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упрощённое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привлечённого для ответа текста или отдельные негрубые интерпретационные искажения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A74A5A">
        <w:trPr>
          <w:trHeight w:val="573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дан.</w:t>
            </w:r>
          </w:p>
          <w:p w:rsidR="00A74A5A" w:rsidRDefault="00FC428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-2"/>
                <w:sz w:val="24"/>
              </w:rPr>
              <w:t xml:space="preserve"> ответ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74A5A">
        <w:trPr>
          <w:trHeight w:val="298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Опора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произведения</w:t>
            </w:r>
          </w:p>
        </w:tc>
        <w:tc>
          <w:tcPr>
            <w:tcW w:w="1120" w:type="dxa"/>
          </w:tcPr>
          <w:p w:rsidR="00A74A5A" w:rsidRDefault="00A74A5A">
            <w:pPr>
              <w:pStyle w:val="TableParagraph"/>
              <w:ind w:left="0"/>
            </w:pPr>
          </w:p>
        </w:tc>
      </w:tr>
      <w:tr w:rsidR="00A74A5A">
        <w:trPr>
          <w:trHeight w:val="574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ответа;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 произведения не искажён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A74A5A">
        <w:trPr>
          <w:trHeight w:val="573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И/ИЛИ допущено незначительное искажение текста произведения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A74A5A">
        <w:trPr>
          <w:trHeight w:val="1126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8"/>
              <w:ind w:right="589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использован. </w:t>
            </w:r>
            <w:r>
              <w:rPr>
                <w:spacing w:val="-4"/>
                <w:sz w:val="24"/>
              </w:rPr>
              <w:t>ИЛИ</w:t>
            </w:r>
          </w:p>
          <w:p w:rsidR="00A74A5A" w:rsidRDefault="00FC428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Текст использован неуместно, И/ИЛИ существенно искажено содержание текста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</w:tbl>
    <w:p w:rsidR="00A74A5A" w:rsidRDefault="00A74A5A">
      <w:pPr>
        <w:pStyle w:val="TableParagraph"/>
        <w:jc w:val="center"/>
        <w:rPr>
          <w:sz w:val="24"/>
        </w:rPr>
        <w:sectPr w:rsidR="00A74A5A">
          <w:pgSz w:w="11910" w:h="16840"/>
          <w:pgMar w:top="1780" w:right="708" w:bottom="800" w:left="425" w:header="709" w:footer="615" w:gutter="0"/>
          <w:cols w:space="720"/>
        </w:sectPr>
      </w:pPr>
    </w:p>
    <w:p w:rsidR="00A74A5A" w:rsidRDefault="00A74A5A">
      <w:pPr>
        <w:pStyle w:val="a3"/>
        <w:spacing w:before="11"/>
        <w:rPr>
          <w:sz w:val="8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A74A5A">
        <w:trPr>
          <w:trHeight w:val="298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2"/>
                <w:sz w:val="24"/>
              </w:rPr>
              <w:t xml:space="preserve"> рассуждение</w:t>
            </w:r>
          </w:p>
        </w:tc>
        <w:tc>
          <w:tcPr>
            <w:tcW w:w="1120" w:type="dxa"/>
          </w:tcPr>
          <w:p w:rsidR="00A74A5A" w:rsidRDefault="00A74A5A">
            <w:pPr>
              <w:pStyle w:val="TableParagraph"/>
              <w:ind w:left="0"/>
            </w:pPr>
          </w:p>
        </w:tc>
      </w:tr>
      <w:tr w:rsidR="00A74A5A">
        <w:trPr>
          <w:trHeight w:val="574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построено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выдвижения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тезиса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аргументов, сформулированы суждения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A74A5A">
        <w:trPr>
          <w:trHeight w:val="849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"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Предприняты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построить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выдвижения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тезиса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приведения аргументов,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сформулировать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суждения,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построении текста-рассуждения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A74A5A">
        <w:trPr>
          <w:trHeight w:val="574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тезиса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приведения аргументов,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сформулировать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суждения;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проявлено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74A5A">
        <w:trPr>
          <w:trHeight w:val="297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11"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К4.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связное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высказывание</w:t>
            </w:r>
          </w:p>
        </w:tc>
        <w:tc>
          <w:tcPr>
            <w:tcW w:w="1120" w:type="dxa"/>
          </w:tcPr>
          <w:p w:rsidR="00A74A5A" w:rsidRDefault="00A74A5A">
            <w:pPr>
              <w:pStyle w:val="TableParagraph"/>
              <w:ind w:left="0"/>
            </w:pPr>
          </w:p>
        </w:tc>
      </w:tr>
      <w:tr w:rsidR="00A74A5A">
        <w:trPr>
          <w:trHeight w:val="574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связное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высказывание,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отсутствуют, речевые ошибки единичны и не влияют на </w:t>
            </w:r>
            <w:r>
              <w:rPr>
                <w:sz w:val="24"/>
              </w:rPr>
              <w:t>понимание содержания ответа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A74A5A">
        <w:trPr>
          <w:trHeight w:val="1126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8"/>
              <w:ind w:right="3693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высказыванием. </w:t>
            </w:r>
            <w:r>
              <w:rPr>
                <w:spacing w:val="-4"/>
                <w:sz w:val="24"/>
              </w:rPr>
              <w:t>ИЛИ</w:t>
            </w:r>
          </w:p>
          <w:p w:rsidR="00A74A5A" w:rsidRDefault="00FC428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Логические ошибки И/ИЛИ речевые ошибки существенно затрудняют понимание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74A5A">
        <w:trPr>
          <w:trHeight w:val="298"/>
        </w:trPr>
        <w:tc>
          <w:tcPr>
            <w:tcW w:w="8732" w:type="dxa"/>
          </w:tcPr>
          <w:p w:rsidR="00A74A5A" w:rsidRDefault="00FC4283">
            <w:pPr>
              <w:pStyle w:val="TableParagraph"/>
              <w:spacing w:before="9" w:line="269" w:lineRule="exact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:rsidR="00A74A5A" w:rsidRDefault="00FC4283">
            <w:pPr>
              <w:pStyle w:val="TableParagraph"/>
              <w:spacing w:before="9" w:line="269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7</w:t>
            </w:r>
          </w:p>
        </w:tc>
      </w:tr>
    </w:tbl>
    <w:p w:rsidR="00A74A5A" w:rsidRDefault="00A74A5A">
      <w:pPr>
        <w:pStyle w:val="a3"/>
      </w:pPr>
    </w:p>
    <w:p w:rsidR="00A74A5A" w:rsidRDefault="00A74A5A">
      <w:pPr>
        <w:pStyle w:val="a3"/>
      </w:pPr>
    </w:p>
    <w:p w:rsidR="00A74A5A" w:rsidRDefault="00A74A5A">
      <w:pPr>
        <w:pStyle w:val="a3"/>
        <w:spacing w:before="1"/>
      </w:pPr>
    </w:p>
    <w:p w:rsidR="00A74A5A" w:rsidRDefault="00FC4283">
      <w:pPr>
        <w:pStyle w:val="2"/>
        <w:ind w:left="852"/>
      </w:pPr>
      <w:r>
        <w:t>Система</w:t>
      </w:r>
      <w:r>
        <w:rPr>
          <w:spacing w:val="-6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всей</w:t>
      </w:r>
      <w:r>
        <w:rPr>
          <w:spacing w:val="-6"/>
        </w:rPr>
        <w:t xml:space="preserve"> </w:t>
      </w:r>
      <w:r>
        <w:rPr>
          <w:spacing w:val="-2"/>
        </w:rPr>
        <w:t>работы</w:t>
      </w:r>
    </w:p>
    <w:p w:rsidR="00A74A5A" w:rsidRDefault="00FC4283">
      <w:pPr>
        <w:pStyle w:val="a3"/>
        <w:spacing w:before="183"/>
        <w:ind w:left="852" w:right="1"/>
        <w:jc w:val="center"/>
      </w:pPr>
      <w:r>
        <w:t>Максимальный</w:t>
      </w:r>
      <w:r>
        <w:rPr>
          <w:spacing w:val="-6"/>
        </w:rPr>
        <w:t xml:space="preserve"> </w:t>
      </w:r>
      <w:r>
        <w:t>первичный</w:t>
      </w:r>
      <w:r>
        <w:rPr>
          <w:spacing w:val="-4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b/>
          <w:spacing w:val="-5"/>
        </w:rPr>
        <w:t>17</w:t>
      </w:r>
      <w:r>
        <w:rPr>
          <w:spacing w:val="-5"/>
        </w:rPr>
        <w:t>.</w:t>
      </w:r>
    </w:p>
    <w:p w:rsidR="00A74A5A" w:rsidRDefault="00FC4283">
      <w:pPr>
        <w:spacing w:before="183"/>
        <w:ind w:left="2031"/>
        <w:rPr>
          <w:i/>
          <w:sz w:val="24"/>
        </w:rPr>
      </w:pPr>
      <w:r>
        <w:rPr>
          <w:i/>
          <w:sz w:val="24"/>
        </w:rPr>
        <w:t>Рекомендации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переводу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первичных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отметки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пятибалльной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шкале</w:t>
      </w:r>
    </w:p>
    <w:p w:rsidR="00A74A5A" w:rsidRDefault="00A74A5A">
      <w:pPr>
        <w:pStyle w:val="a3"/>
        <w:spacing w:before="3"/>
        <w:rPr>
          <w:i/>
          <w:sz w:val="8"/>
        </w:rPr>
      </w:pPr>
    </w:p>
    <w:tbl>
      <w:tblPr>
        <w:tblW w:w="0" w:type="auto"/>
        <w:tblInd w:w="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1"/>
        <w:gridCol w:w="1033"/>
        <w:gridCol w:w="1187"/>
        <w:gridCol w:w="1187"/>
        <w:gridCol w:w="1342"/>
      </w:tblGrid>
      <w:tr w:rsidR="00A74A5A">
        <w:trPr>
          <w:trHeight w:val="280"/>
        </w:trPr>
        <w:tc>
          <w:tcPr>
            <w:tcW w:w="5111" w:type="dxa"/>
          </w:tcPr>
          <w:p w:rsidR="00A74A5A" w:rsidRDefault="00FC4283">
            <w:pPr>
              <w:pStyle w:val="TableParagraph"/>
              <w:spacing w:before="1" w:line="259" w:lineRule="exact"/>
              <w:ind w:left="16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пятибалльной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шкале</w:t>
            </w:r>
          </w:p>
        </w:tc>
        <w:tc>
          <w:tcPr>
            <w:tcW w:w="1033" w:type="dxa"/>
          </w:tcPr>
          <w:p w:rsidR="00A74A5A" w:rsidRDefault="00FC4283">
            <w:pPr>
              <w:pStyle w:val="TableParagraph"/>
              <w:spacing w:before="1" w:line="259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1187" w:type="dxa"/>
          </w:tcPr>
          <w:p w:rsidR="00A74A5A" w:rsidRDefault="00FC4283">
            <w:pPr>
              <w:pStyle w:val="TableParagraph"/>
              <w:spacing w:before="1" w:line="259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1187" w:type="dxa"/>
          </w:tcPr>
          <w:p w:rsidR="00A74A5A" w:rsidRDefault="00FC4283">
            <w:pPr>
              <w:pStyle w:val="TableParagraph"/>
              <w:spacing w:before="1" w:line="25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1342" w:type="dxa"/>
          </w:tcPr>
          <w:p w:rsidR="00A74A5A" w:rsidRDefault="00FC4283">
            <w:pPr>
              <w:pStyle w:val="TableParagraph"/>
              <w:spacing w:before="1" w:line="25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</w:tr>
      <w:tr w:rsidR="00A74A5A">
        <w:trPr>
          <w:trHeight w:val="275"/>
        </w:trPr>
        <w:tc>
          <w:tcPr>
            <w:tcW w:w="5111" w:type="dxa"/>
          </w:tcPr>
          <w:p w:rsidR="00A74A5A" w:rsidRDefault="00FC4283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Первичные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баллы</w:t>
            </w:r>
          </w:p>
        </w:tc>
        <w:tc>
          <w:tcPr>
            <w:tcW w:w="1033" w:type="dxa"/>
          </w:tcPr>
          <w:p w:rsidR="00A74A5A" w:rsidRDefault="00FC4283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0–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187" w:type="dxa"/>
          </w:tcPr>
          <w:p w:rsidR="00A74A5A" w:rsidRDefault="00FC4283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9–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187" w:type="dxa"/>
          </w:tcPr>
          <w:p w:rsidR="00A74A5A" w:rsidRDefault="00FC4283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12–</w:t>
            </w: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342" w:type="dxa"/>
          </w:tcPr>
          <w:p w:rsidR="00A74A5A" w:rsidRDefault="00FC4283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15–</w:t>
            </w:r>
            <w:r>
              <w:rPr>
                <w:spacing w:val="-5"/>
                <w:sz w:val="24"/>
              </w:rPr>
              <w:t>17</w:t>
            </w:r>
          </w:p>
        </w:tc>
      </w:tr>
    </w:tbl>
    <w:p w:rsidR="00A74A5A" w:rsidRDefault="00A74A5A"/>
    <w:sectPr w:rsidR="00A74A5A">
      <w:pgSz w:w="11910" w:h="16840"/>
      <w:pgMar w:top="1780" w:right="708" w:bottom="800" w:left="425" w:header="709" w:footer="6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283" w:rsidRDefault="00FC4283">
      <w:r>
        <w:separator/>
      </w:r>
    </w:p>
  </w:endnote>
  <w:endnote w:type="continuationSeparator" w:id="0">
    <w:p w:rsidR="00FC4283" w:rsidRDefault="00FC4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A5A" w:rsidRDefault="00A74A5A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A5A" w:rsidRDefault="00A74A5A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283" w:rsidRDefault="00FC4283">
      <w:r>
        <w:separator/>
      </w:r>
    </w:p>
  </w:footnote>
  <w:footnote w:type="continuationSeparator" w:id="0">
    <w:p w:rsidR="00FC4283" w:rsidRDefault="00FC4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A5A" w:rsidRDefault="00A74A5A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A5A" w:rsidRDefault="00A74A5A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F092B84"/>
    <w:multiLevelType w:val="multilevel"/>
    <w:tmpl w:val="CF092B84"/>
    <w:lvl w:ilvl="0">
      <w:start w:val="1"/>
      <w:numFmt w:val="decimal"/>
      <w:lvlText w:val="%1)"/>
      <w:lvlJc w:val="left"/>
      <w:pPr>
        <w:ind w:left="72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-1"/>
        <w:sz w:val="24"/>
        <w:szCs w:val="24"/>
        <w:lang w:val="ru-RU" w:eastAsia="en-US" w:bidi="ar-SA"/>
      </w:rPr>
    </w:lvl>
    <w:lvl w:ilvl="1">
      <w:start w:val="1"/>
      <w:numFmt w:val="decimal"/>
      <w:lvlText w:val="(%2)"/>
      <w:lvlJc w:val="left"/>
      <w:pPr>
        <w:ind w:left="2973" w:hanging="3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37" w:hanging="3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4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51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09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66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923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81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053208E"/>
    <w:multiLevelType w:val="multilevel"/>
    <w:tmpl w:val="0053208E"/>
    <w:lvl w:ilvl="0">
      <w:numFmt w:val="bullet"/>
      <w:lvlText w:val="–"/>
      <w:lvlJc w:val="left"/>
      <w:pPr>
        <w:ind w:left="170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607" w:hanging="18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514" w:hanging="1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21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8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35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2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49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7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59ADCABA"/>
    <w:multiLevelType w:val="multilevel"/>
    <w:tmpl w:val="59ADCABA"/>
    <w:lvl w:ilvl="0">
      <w:start w:val="1"/>
      <w:numFmt w:val="decimal"/>
      <w:lvlText w:val="%1)"/>
      <w:lvlJc w:val="left"/>
      <w:pPr>
        <w:ind w:left="556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-1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973" w:hanging="42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38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0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1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2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4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5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867" w:hanging="42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74A5A"/>
    <w:rsid w:val="00A74A5A"/>
    <w:rsid w:val="00C918C0"/>
    <w:rsid w:val="00FC4283"/>
    <w:rsid w:val="52ED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D242"/>
  <w15:docId w15:val="{B91FAF89-D540-4B96-97E6-AA472B20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81"/>
      <w:ind w:left="4591" w:right="374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591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103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spacing w:before="3"/>
      <w:ind w:left="556" w:hanging="42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6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1947</Words>
  <Characters>11098</Characters>
  <Application>Microsoft Office Word</Application>
  <DocSecurity>0</DocSecurity>
  <Lines>92</Lines>
  <Paragraphs>26</Paragraphs>
  <ScaleCrop>false</ScaleCrop>
  <Company/>
  <LinksUpToDate>false</LinksUpToDate>
  <CharactersWithSpaces>13019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</cp:revision>
  <dcterms:created xsi:type="dcterms:W3CDTF">2026-04-12T19:32:00Z</dcterms:created>
  <dcterms:modified xsi:type="dcterms:W3CDTF">2026-04-28T09:58:00Z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2026-01-30T00:00:00Z</vt:filetime>
  </property>
  <property fmtid="{D5CDD505-2E9C-101B-9397-08002B2CF9AE}" pid="4" name="Creator">
    <vt:lpwstr>PScript5.dll Version 5.2.2</vt:lpwstr>
  </property>
  <property fmtid="{D5CDD505-2E9C-101B-9397-08002B2CF9AE}" pid="5" name="LastSaved">
    <vt:filetime>2026-04-12T00:00:00Z</vt:filetime>
  </property>
  <property fmtid="{D5CDD505-2E9C-101B-9397-08002B2CF9AE}" pid="6" name="Producer">
    <vt:lpwstr>Acrobat Distiller 10.1.1 (Windows)</vt:lpwstr>
  </property>
  <property fmtid="{D5CDD505-2E9C-101B-9397-08002B2CF9AE}" pid="7" name="KSOProductBuildVer">
    <vt:lpwstr>1049-12.2.0.23196</vt:lpwstr>
  </property>
  <property fmtid="{D5CDD505-2E9C-101B-9397-08002B2CF9AE}" pid="8" name="ICV">
    <vt:lpwstr>C261A89443BA406AA52AF27ADE476971_12</vt:lpwstr>
  </property>
</Properties>
</file>